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65e09ef" w14:textId="65e09ef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 некоторых вопросах министерств здравоохранения и национальной экономики Республики Казахстан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Постановление Правительства Республики Казахстан от 17 февраля 2017 года № 71.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</w:t>
      </w:r>
      <w:r>
        <w:rPr>
          <w:rFonts w:ascii="Consolas"/>
          <w:b w:val="false"/>
          <w:i w:val="false"/>
          <w:color w:val="000000"/>
          <w:sz w:val="20"/>
        </w:rPr>
        <w:t>ПРЕСС-РЕЛИЗ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>      Примечание РЦПИ!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Порядок введения в действие настоящего постановления см. </w:t>
      </w:r>
      <w:r>
        <w:rPr>
          <w:rFonts w:ascii="Consolas"/>
          <w:b w:val="false"/>
          <w:i w:val="false"/>
          <w:color w:val="ff0000"/>
          <w:sz w:val="20"/>
        </w:rPr>
        <w:t>п.6</w:t>
      </w:r>
    </w:p>
    <w:bookmarkStart w:name="z3" w:id="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В соответствии с </w:t>
      </w:r>
      <w:r>
        <w:rPr>
          <w:rFonts w:ascii="Consolas"/>
          <w:b w:val="false"/>
          <w:i w:val="false"/>
          <w:color w:val="000000"/>
          <w:sz w:val="20"/>
        </w:rPr>
        <w:t>Указом</w:t>
      </w:r>
      <w:r>
        <w:rPr>
          <w:rFonts w:ascii="Consolas"/>
          <w:b w:val="false"/>
          <w:i w:val="false"/>
          <w:color w:val="000000"/>
          <w:sz w:val="20"/>
        </w:rPr>
        <w:t xml:space="preserve"> Президента Республики Казахстан от 25 января 2017 года № 412 "О дальнейшем совершенствовании системы государственного управления Республики Казахстан" Правительство Республики Казахстан </w:t>
      </w:r>
      <w:r>
        <w:rPr>
          <w:rFonts w:ascii="Consolas"/>
          <w:b/>
          <w:i w:val="false"/>
          <w:color w:val="000000"/>
          <w:sz w:val="20"/>
        </w:rPr>
        <w:t>ПОСТАНОВЛЯЕТ</w:t>
      </w:r>
      <w:r>
        <w:rPr>
          <w:rFonts w:ascii="Consolas"/>
          <w:b w:val="false"/>
          <w:i w:val="false"/>
          <w:color w:val="000000"/>
          <w:sz w:val="20"/>
        </w:rPr>
        <w:t>:</w:t>
      </w:r>
    </w:p>
    <w:bookmarkEnd w:id="0"/>
    <w:bookmarkStart w:name="z4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Реорганизовать:</w:t>
      </w:r>
    </w:p>
    <w:bookmarkEnd w:id="1"/>
    <w:bookmarkStart w:name="z5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Комитет по защите прав потребителей Министерства национальной экономики Республики Казахстан путем выделения из него Комитета охраны общественного здоровья Министерства здравоохранения Республики Казахстан;</w:t>
      </w:r>
    </w:p>
    <w:bookmarkEnd w:id="2"/>
    <w:bookmarkStart w:name="z6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Комитет по регулированию естественных монополий и защите конкуренции Министерства национальной экономики Республики Казахстан и Комитет по защите прав потребителей Министерства национальной экономики Республики Казахстан путем слияния в Комитет по регулированию естественных монополий, защите конкуренции и прав потребителей Министерства национальной экономики Республики Казахстан.</w:t>
      </w:r>
    </w:p>
    <w:bookmarkEnd w:id="3"/>
    <w:bookmarkStart w:name="z7" w:id="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Переименовать:</w:t>
      </w:r>
    </w:p>
    <w:bookmarkEnd w:id="4"/>
    <w:bookmarkStart w:name="z8" w:id="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Комитет контроля медицинской и фармацевтической деятельности Министерства здравоохранения и социального развития Республики Казахстан в Комитет фармации Министерства здравоохранения Республики Казахстан;</w:t>
      </w:r>
    </w:p>
    <w:bookmarkEnd w:id="5"/>
    <w:bookmarkStart w:name="z9" w:id="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Комитет оплаты медицинских услуг Министерства здравоохранения и социального развития Республики Казахстан в Комитет оплаты медицинских услуг Министерства здравоохранения Республики Казахстан;</w:t>
      </w:r>
    </w:p>
    <w:bookmarkEnd w:id="6"/>
    <w:bookmarkStart w:name="z10" w:id="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3) государственные учреждения – территориальные подразделения Комитета контроля медицинской и фармацевтической деятельности Министерства здравоохранения и социального развития Республики Казахстан, Комитета оплаты медицинских услуг Министерства здравоохранения и социального развития Республики Казахстан, Комитета по защите прав потребителей Министерства национальной экономики Республики Казахстан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1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постановлению;</w:t>
      </w:r>
    </w:p>
    <w:bookmarkEnd w:id="7"/>
    <w:bookmarkStart w:name="z11" w:id="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4) государственные юридические лица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2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постановлению;</w:t>
      </w:r>
    </w:p>
    <w:bookmarkEnd w:id="8"/>
    <w:bookmarkStart w:name="z12" w:id="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5) государственные юридические лица Комитета по защите прав потребителей Министерства национальной экономики Республики Казахстан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3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постановлению. </w:t>
      </w:r>
    </w:p>
    <w:bookmarkEnd w:id="9"/>
    <w:bookmarkStart w:name="z13" w:id="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Определить:</w:t>
      </w:r>
    </w:p>
    <w:bookmarkEnd w:id="10"/>
    <w:bookmarkStart w:name="z14" w:id="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Министерство здравоохранения Республики Казахстан уполномоченным органом по руководству соответствующей отраслью (сферой) государственного управления в отношении государственных юридических лиц, предусмотренных подпунктом 4) пункта 2 настоящего постановления;</w:t>
      </w:r>
    </w:p>
    <w:bookmarkEnd w:id="11"/>
    <w:bookmarkStart w:name="z15" w:id="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Комитет охраны общественного здоровья Министерства здравоохранения Республики Казахстан уполномоченным органом по руководству соответствующей отраслью (сферой) государственного управления в отношении государственных юридических лиц, предусмотренных подпунктом 5) пункта 2 настоящего постановления.</w:t>
      </w:r>
    </w:p>
    <w:bookmarkEnd w:id="12"/>
    <w:bookmarkStart w:name="z16" w:id="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Утвердить прилагаемые:</w:t>
      </w:r>
    </w:p>
    <w:bookmarkEnd w:id="13"/>
    <w:bookmarkStart w:name="z17" w:id="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</w:t>
      </w:r>
      <w:r>
        <w:rPr>
          <w:rFonts w:ascii="Consolas"/>
          <w:b w:val="false"/>
          <w:i w:val="false"/>
          <w:color w:val="000000"/>
          <w:sz w:val="20"/>
        </w:rPr>
        <w:t>Положение</w:t>
      </w:r>
      <w:r>
        <w:rPr>
          <w:rFonts w:ascii="Consolas"/>
          <w:b w:val="false"/>
          <w:i w:val="false"/>
          <w:color w:val="000000"/>
          <w:sz w:val="20"/>
        </w:rPr>
        <w:t xml:space="preserve"> о Министерстве здравоохранения Республики Казахстан (далее – Положение);</w:t>
      </w:r>
    </w:p>
    <w:bookmarkEnd w:id="14"/>
    <w:bookmarkStart w:name="z18" w:id="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2) </w:t>
      </w:r>
      <w:r>
        <w:rPr>
          <w:rFonts w:ascii="Consolas"/>
          <w:b w:val="false"/>
          <w:i w:val="false"/>
          <w:color w:val="000000"/>
          <w:sz w:val="20"/>
        </w:rPr>
        <w:t>изменения и дополнения</w:t>
      </w:r>
      <w:r>
        <w:rPr>
          <w:rFonts w:ascii="Consolas"/>
          <w:b w:val="false"/>
          <w:i w:val="false"/>
          <w:color w:val="000000"/>
          <w:sz w:val="20"/>
        </w:rPr>
        <w:t>, которые вносятся в некоторые решения Правительства Республики Казахстан.</w:t>
      </w:r>
    </w:p>
    <w:bookmarkEnd w:id="15"/>
    <w:bookmarkStart w:name="z19" w:id="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5. Признать утратившими силу некоторые решения Правительства Республики Казахстан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 4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настоящему постановлению.</w:t>
      </w:r>
    </w:p>
    <w:bookmarkEnd w:id="16"/>
    <w:bookmarkStart w:name="z20" w:id="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</w:t>
      </w:r>
      <w:r>
        <w:rPr>
          <w:rFonts w:ascii="Consolas"/>
          <w:b/>
          <w:i w:val="false"/>
          <w:color w:val="000000"/>
          <w:sz w:val="20"/>
        </w:rPr>
        <w:t>.</w:t>
      </w:r>
      <w:r>
        <w:rPr>
          <w:rFonts w:ascii="Consolas"/>
          <w:b w:val="false"/>
          <w:i w:val="false"/>
          <w:color w:val="000000"/>
          <w:sz w:val="20"/>
        </w:rPr>
        <w:t xml:space="preserve"> Настоящее постановление вводится в действие со дня его подписания, за исключением </w:t>
      </w:r>
      <w:r>
        <w:rPr>
          <w:rFonts w:ascii="Consolas"/>
          <w:b w:val="false"/>
          <w:i w:val="false"/>
          <w:color w:val="000000"/>
          <w:sz w:val="20"/>
        </w:rPr>
        <w:t>подпунктов 97),</w:t>
      </w:r>
      <w:r>
        <w:rPr>
          <w:rFonts w:ascii="Consolas"/>
          <w:b w:val="false"/>
          <w:i w:val="false"/>
          <w:color w:val="000000"/>
          <w:sz w:val="20"/>
        </w:rPr>
        <w:t xml:space="preserve"> </w:t>
      </w:r>
      <w:r>
        <w:rPr>
          <w:rFonts w:ascii="Consolas"/>
          <w:b w:val="false"/>
          <w:i w:val="false"/>
          <w:color w:val="000000"/>
          <w:sz w:val="20"/>
        </w:rPr>
        <w:t>98)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16 Положения, которые вводятся в действие с 1 июля 2017 года. </w:t>
      </w:r>
    </w:p>
    <w:bookmarkEnd w:id="17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1"/>
        <w:gridCol w:w="4209"/>
      </w:tblGrid>
      <w:tr>
        <w:trPr>
          <w:trHeight w:val="30" w:hRule="atLeast"/>
        </w:trPr>
        <w:tc>
          <w:tcPr>
            <w:tcW w:w="7791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 xml:space="preserve">      </w:t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>Премьер-Министр</w:t>
            </w:r>
            <w:r>
              <w:br/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 xml:space="preserve">Республики Казахстан 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4209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 w:val="false"/>
                <w:i/>
                <w:color w:val="000000"/>
                <w:sz w:val="20"/>
              </w:rPr>
              <w:t>Б. Сагинтаев</w:t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Утверждено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постановлением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17 февраля 2017 года № 71</w:t>
            </w:r>
          </w:p>
        </w:tc>
      </w:tr>
    </w:tbl>
    <w:bookmarkStart w:name="z23" w:id="18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Положение </w:t>
      </w:r>
      <w:r>
        <w:br/>
      </w:r>
      <w:r>
        <w:rPr>
          <w:rFonts w:ascii="Consolas"/>
          <w:b/>
          <w:i w:val="false"/>
          <w:color w:val="000000"/>
        </w:rPr>
        <w:t>о Министерстве здравоохранения Республики Казахстан</w:t>
      </w:r>
    </w:p>
    <w:bookmarkEnd w:id="18"/>
    <w:bookmarkStart w:name="z24" w:id="1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Глава 1. Общие положения</w:t>
      </w:r>
    </w:p>
    <w:bookmarkEnd w:id="19"/>
    <w:bookmarkStart w:name="z25" w:id="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Министерство здравоохранения Республики Казахстан (далее – Министерство) является государственным органом Республики Казахстан, осуществляющим руководство в области охраны здоровья граждан, медицинской и фармацевтической науки, медицинского и фармацевтического образования, обращения лекарственных средств, изделий медицинского назначения и медицинской техники, контроля за качеством медицинских услуг, санитарно-эпидемиологического благополучия населения, контроля и надзора за соблюдением требований, установленных техническими регламентами и нормативными документами, а также в областях безопасности пищевой продукции на стадии ее реализации (далее – регулируемая сфера) и производства органической продукции, межотраслевую координацию, стратегические, регулятивные, контрольно-надзорные, реализационные и разрешительные функции.</w:t>
      </w:r>
    </w:p>
    <w:bookmarkEnd w:id="20"/>
    <w:bookmarkStart w:name="z26" w:id="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2. Министерство имеет следующие ведомства: </w:t>
      </w:r>
    </w:p>
    <w:bookmarkEnd w:id="21"/>
    <w:bookmarkStart w:name="z27"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Комитет фармации Министерства здравоохранения Республики Казахстан; </w:t>
      </w:r>
    </w:p>
    <w:bookmarkEnd w:id="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9"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Комитет охраны общественного здоровья Министерства здравоохранения Республики Казахстан.</w:t>
      </w:r>
    </w:p>
    <w:bookmarkEnd w:id="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 с изменением, внесенным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0" w:id="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3. Министерство осуществляет свою деятельность в соответствии с </w:t>
      </w:r>
      <w:r>
        <w:rPr>
          <w:rFonts w:ascii="Consolas"/>
          <w:b w:val="false"/>
          <w:i w:val="false"/>
          <w:color w:val="000000"/>
          <w:sz w:val="20"/>
        </w:rPr>
        <w:t>Конституцией</w:t>
      </w:r>
      <w:r>
        <w:rPr>
          <w:rFonts w:ascii="Consolas"/>
          <w:b w:val="false"/>
          <w:i w:val="false"/>
          <w:color w:val="000000"/>
          <w:sz w:val="20"/>
        </w:rPr>
        <w:t xml:space="preserve"> и законами Республики Казахстан, актами Президента, Правительства Республики Казахстан, иными нормативными правовыми актами, а также настоящим Положением.</w:t>
      </w:r>
    </w:p>
    <w:bookmarkEnd w:id="24"/>
    <w:bookmarkStart w:name="z31" w:id="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Министерство является юридическим лицом в организационно-правовой форме государственного учреждения, имеет печати и штампы со своим наименованием на государственном языке, бланки установленного образца, в соответствии с законодательством Республики Казахстан счета в органах казначейства.</w:t>
      </w:r>
    </w:p>
    <w:bookmarkEnd w:id="25"/>
    <w:bookmarkStart w:name="z32" w:id="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Министерство вступает в гражданско-правовые отношения от собственного имени.</w:t>
      </w:r>
    </w:p>
    <w:bookmarkEnd w:id="26"/>
    <w:bookmarkStart w:name="z33" w:id="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Министерство имеет право выступать стороной гражданско-правовых отношений от имени государства, если оно уполномочено на это в соответствии с законодательством.</w:t>
      </w:r>
    </w:p>
    <w:bookmarkEnd w:id="27"/>
    <w:bookmarkStart w:name="z34" w:id="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Министерство по вопросам своей компетенции в установленном законодательством порядке принимает решения, оформляемые приказами руководителя Министерства и другими актами, предусмотренными законодательством Республики Казахстан.</w:t>
      </w:r>
    </w:p>
    <w:bookmarkEnd w:id="28"/>
    <w:bookmarkStart w:name="z35" w:id="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Структура и лимит штатной численности Министерства утверждаются в соответствии с действующим законодательством.</w:t>
      </w:r>
    </w:p>
    <w:bookmarkEnd w:id="29"/>
    <w:bookmarkStart w:name="z36" w:id="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Местонахождение Министерства: 010000, город Астана, Есильский район, проспект Мәңгілік Ел 8, административное здание "Дом министерств", 5 подъезд.</w:t>
      </w:r>
    </w:p>
    <w:bookmarkEnd w:id="30"/>
    <w:bookmarkStart w:name="z37" w:id="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Полное наименование Министерства - государственное учреждение "Министерство здравоохранения Республики Казахстан".</w:t>
      </w:r>
    </w:p>
    <w:bookmarkEnd w:id="31"/>
    <w:bookmarkStart w:name="z38" w:id="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Настоящее Положение является учредительным документом Министерства.</w:t>
      </w:r>
    </w:p>
    <w:bookmarkEnd w:id="32"/>
    <w:bookmarkStart w:name="z39" w:id="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Финансирование деятельности Министерства осуществляется из республиканского бюджета.</w:t>
      </w:r>
    </w:p>
    <w:bookmarkEnd w:id="33"/>
    <w:bookmarkStart w:name="z40" w:id="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Министерству запрещается вступать в договорные отношения с субъектами предпринимательства на предмет выполнения обязанностей, являющихся функциями Министерства.</w:t>
      </w:r>
    </w:p>
    <w:bookmarkEnd w:id="34"/>
    <w:bookmarkStart w:name="z41" w:id="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Если Министерству законодательными актами предоставлено право осуществлять приносящую доходы деятельность, то доходы, полученные от такой деятельности, направляются в доход государственного бюджета.</w:t>
      </w:r>
    </w:p>
    <w:bookmarkEnd w:id="35"/>
    <w:bookmarkStart w:name="z42" w:id="3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Глава 2. Миссия, основные задачи, функции, права и обязанности Министерства</w:t>
      </w:r>
    </w:p>
    <w:bookmarkEnd w:id="36"/>
    <w:bookmarkStart w:name="z43" w:id="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14. Миссия Министерства: </w:t>
      </w:r>
    </w:p>
    <w:bookmarkEnd w:id="37"/>
    <w:bookmarkStart w:name="z44" w:id="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улучшение здоровья граждан Казахстана путем эффективного формирования и реализации государственной политики, осуществления межотраслевой координации и государственного регулирования предоставления услуг в области здравоохранения. </w:t>
      </w:r>
    </w:p>
    <w:bookmarkEnd w:id="38"/>
    <w:bookmarkStart w:name="z45" w:id="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Задачи:</w:t>
      </w:r>
    </w:p>
    <w:bookmarkEnd w:id="39"/>
    <w:bookmarkStart w:name="z46" w:id="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формирование и реализация государственной политики, осуществление межотраслевой координации и государственное управление в области:</w:t>
      </w:r>
    </w:p>
    <w:bookmarkEnd w:id="40"/>
    <w:bookmarkStart w:name="z47" w:id="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охраны здоровья граждан, санитарно-эпидемиологического благополучия населения, медицинской и фармацевтической науки, медицинского и фармацевтического образования, обращения лекарственных средств, изделий медицинского назначения и медицинской техники, контроля за качеством медицинских услуг;</w:t>
      </w:r>
    </w:p>
    <w:bookmarkEnd w:id="41"/>
    <w:bookmarkStart w:name="z48" w:id="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2) обеспечения в соответствии с законодательством Республики Казахстан получения гражданами бесплатной медицинской помощи в пределах гарантированного государством объема; </w:t>
      </w:r>
    </w:p>
    <w:bookmarkEnd w:id="42"/>
    <w:bookmarkStart w:name="z49" w:id="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организации обеспечения населения и организаций здравоохранения безопасными, эффективными и качественными лекарственными средствами;</w:t>
      </w:r>
    </w:p>
    <w:bookmarkEnd w:id="43"/>
    <w:bookmarkStart w:name="z50" w:id="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осуществления межотраслевой координации деятельности государственных органов по обеспечению реализации государственной политики в сфере защиты санитарно-эпидемиологического благополучия населения;</w:t>
      </w:r>
    </w:p>
    <w:bookmarkEnd w:id="44"/>
    <w:bookmarkStart w:name="z51" w:id="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иные задачи, возложенные на Министерство законодательством Республики Казахстан. </w:t>
      </w:r>
    </w:p>
    <w:bookmarkEnd w:id="45"/>
    <w:bookmarkStart w:name="z52" w:id="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Функции центрального аппарата:</w:t>
      </w:r>
    </w:p>
    <w:bookmarkEnd w:id="46"/>
    <w:bookmarkStart w:name="z53" w:id="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формирование и реализация государственной политики в области здравоохранения, в сфере санитарно-эпидемиологического благополучия населения и охраны общественного здоровья;</w:t>
      </w:r>
    </w:p>
    <w:bookmarkEnd w:id="47"/>
    <w:bookmarkStart w:name="z54" w:id="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разработка и реализация программ в области здравоохранения, в сфере санитарно-эпидемиологического благополучия населения;</w:t>
      </w:r>
    </w:p>
    <w:bookmarkEnd w:id="48"/>
    <w:bookmarkStart w:name="z55" w:id="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разработка и утверждение в пределах своей компетенции нормативных правовых актов, форм учетной и отчетной документации, правовых актов, в том числе методических рекомендаций в области здравоохранения, в сфере санитарно-эпидемиологического благополучия населения; нормативных документов в области безопасности пищевой продукции, подлежащей санитарно-эпидемиологическому надзору;</w:t>
      </w:r>
    </w:p>
    <w:bookmarkEnd w:id="49"/>
    <w:bookmarkStart w:name="z56" w:id="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определение приоритетов научных разработок, организация проведения научных исследований и координация научного сопровождения в области здравоохранения, разработка концепции медицинской науки;</w:t>
      </w:r>
    </w:p>
    <w:bookmarkEnd w:id="50"/>
    <w:bookmarkStart w:name="z57" w:id="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осуществление международного сотрудничества в области здравоохранения, в том числе в сфере санитарно-эпидемиологического благополучия населения, медицинской и фармацевтической науки, медицинского и фармацевтического образования;</w:t>
      </w:r>
    </w:p>
    <w:bookmarkEnd w:id="51"/>
    <w:bookmarkStart w:name="z58" w:id="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заключение меморандумов (соглашений) с руководителями местных исполнительных органов, направленных на достижение конечных результатов деятельности в области здравоохранения;</w:t>
      </w:r>
    </w:p>
    <w:bookmarkEnd w:id="52"/>
    <w:bookmarkStart w:name="z59" w:id="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осуществление мониторинга реализации политики в области здравоохранения;</w:t>
      </w:r>
    </w:p>
    <w:bookmarkEnd w:id="53"/>
    <w:bookmarkStart w:name="z60" w:id="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организация медицинской помощи;</w:t>
      </w:r>
    </w:p>
    <w:bookmarkEnd w:id="54"/>
    <w:bookmarkStart w:name="z61" w:id="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разработка и утверждение стандартов и регламентов в области здравоохранения;</w:t>
      </w:r>
    </w:p>
    <w:bookmarkEnd w:id="55"/>
    <w:bookmarkStart w:name="z62" w:id="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 организация формирования здорового образа жизни и здорового питания;</w:t>
      </w:r>
    </w:p>
    <w:bookmarkEnd w:id="56"/>
    <w:bookmarkStart w:name="z63" w:id="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11) осуществление формирования и реализации государственного социального заказа по вопросам охраны здоровья и пропаганды здорового образа жизни среди молодежи; </w:t>
      </w:r>
    </w:p>
    <w:bookmarkEnd w:id="57"/>
    <w:bookmarkStart w:name="z64" w:id="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12) внедрение новых методов профилактики, диагностики, лечения и медицинской реабилитации, а также по контролю за ними;</w:t>
      </w:r>
    </w:p>
    <w:bookmarkEnd w:id="58"/>
    <w:bookmarkStart w:name="z65" w:id="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13) обеспечение развития медицинской и фармацевтической науки и координации научной деятельности в области здравоохранения;</w:t>
      </w:r>
    </w:p>
    <w:bookmarkEnd w:id="59"/>
    <w:bookmarkStart w:name="z66" w:id="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14)  утверждение положений об интернатуре и резидентуре;</w:t>
      </w:r>
    </w:p>
    <w:bookmarkEnd w:id="60"/>
    <w:bookmarkStart w:name="z67" w:id="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15)  утверждение перечня клинических специальностей интернатуры, резидентуры;</w:t>
      </w:r>
    </w:p>
    <w:bookmarkEnd w:id="61"/>
    <w:bookmarkStart w:name="z68" w:id="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16) размещение государственного образовательного заказа на подготовку, переподготовку и повышение квалификации кадров в области здравоохранения; </w:t>
      </w:r>
    </w:p>
    <w:bookmarkEnd w:id="62"/>
    <w:bookmarkStart w:name="z69" w:id="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17) обеспечение совместно с уполномоченным органом в области образования подготовки врачей общей практики, педиатров и средних медицинских работников по вопросам раннего выявления детей группы "риска"; </w:t>
      </w:r>
    </w:p>
    <w:bookmarkEnd w:id="63"/>
    <w:bookmarkStart w:name="z70" w:id="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18) утверждение порядка повышения квалификации и переподготовки медицинских и фармацевтических кадров, а также квалификационных требований к организациям, реализующим программы дополнительного медицинского и фармацевтического образования;</w:t>
      </w:r>
    </w:p>
    <w:bookmarkEnd w:id="64"/>
    <w:bookmarkStart w:name="z71" w:id="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19) утверждение государственных общеобязательных стандартов и типовых профессиональных учебных программ по медицинским и фармацевтическим специальностям, а также положения о клинических базах организаций образования в области здравоохранения и требований, предъявляемых к ним;</w:t>
      </w:r>
    </w:p>
    <w:bookmarkEnd w:id="65"/>
    <w:bookmarkStart w:name="z72" w:id="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20) утверждение типовых учебных программ по медицинским и фармацевтическим специальностям по согласованию с уполномоченным органом в области образования;</w:t>
      </w:r>
    </w:p>
    <w:bookmarkEnd w:id="66"/>
    <w:bookmarkStart w:name="z73" w:id="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21) осуществление планирования подготовки медицинских и фармацевтических кадров в пределах своих полномочий с учетом потребности отрасли; </w:t>
      </w:r>
    </w:p>
    <w:bookmarkEnd w:id="67"/>
    <w:bookmarkStart w:name="z74" w:id="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22) осуществление научно-медицинской экспертизы научных проектов и программ, научно-медицинских разработок в области здравоохранения;</w:t>
      </w:r>
    </w:p>
    <w:bookmarkEnd w:id="68"/>
    <w:bookmarkStart w:name="z75" w:id="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23) определение порядка выдачи заключений (разрешительных документов) на ввоз на территорию Республики Казахстан и вывоз с территории Республики Казахстан гемопоэтических стволовых клеток, костного мозга в случае их перемещения с целью проведения неродственной трансплантации, а также образцов клеток, тканей, биологических жидкостей и секретов, в том числе продуктов жизнедеятельности человека, физиологических и патологических выделений, мазков, соскобов, смывов, предназначенных для диагностических научных целей или полученных в процессе проведения биомедицинских исследований;</w:t>
      </w:r>
    </w:p>
    <w:bookmarkEnd w:id="69"/>
    <w:bookmarkStart w:name="z76" w:id="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24) утверждение состава и положения о формулярной комиссии уполномоченного органа;</w:t>
      </w:r>
    </w:p>
    <w:bookmarkEnd w:id="70"/>
    <w:bookmarkStart w:name="z77" w:id="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25) утверждение стандартов аккредитации в области здравоохранения; </w:t>
      </w:r>
    </w:p>
    <w:bookmarkEnd w:id="71"/>
    <w:bookmarkStart w:name="z78" w:id="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26) утверждение требований по проведению клинических и доклинических (неклинических) исследований;</w:t>
      </w:r>
    </w:p>
    <w:bookmarkEnd w:id="72"/>
    <w:bookmarkStart w:name="z79" w:id="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27) разработка и утверждение правил поощрения работников организаций здравоохранения, участвующих в оказании комплекса мероприятий в рамках гарантированного объема бесплатной медицинской помощи (далее - ГОБМП), и правил присвоения почетных званий в области здравоохранения;</w:t>
      </w:r>
    </w:p>
    <w:bookmarkEnd w:id="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27-1) мониторинг оказания объема медицинской помощи и обеспечения эффективного использования ресурсов в рамках гарантированного объема бесплатной медицинской помощи (далее - ГОБМП) и в системе обязательного социального медицинского страхования (далее - ОСМС);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27-2) проведение оценки системы мотивации работников медицинских организаций, ориентированной на достижение конечного результата работы в рамках ГОБМП и в системе ОСМС;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27-3) осуществление координации и мониторинга внедрения и исполнения программ и направлений, реализуемых в рамках ГОБМП и в системе ОСМС;</w:t>
      </w:r>
    </w:p>
    <w:bookmarkStart w:name="z80" w:id="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28) согласование назначения руководителей местных органов государственного управления здравоохранением;</w:t>
      </w:r>
    </w:p>
    <w:bookmarkEnd w:id="74"/>
    <w:bookmarkStart w:name="z81" w:id="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29) утверждение состава и положения Центральной комиссии по вопросам этики;</w:t>
      </w:r>
    </w:p>
    <w:bookmarkEnd w:id="75"/>
    <w:bookmarkStart w:name="z82" w:id="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30) осуществление мероприятий по оснащению государственных организаций здравоохранения;</w:t>
      </w:r>
    </w:p>
    <w:bookmarkEnd w:id="76"/>
    <w:bookmarkStart w:name="z83" w:id="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31) обеспечение готовности подведомственных организаций по предупреждению и лечению заболеваний населения при чрезвычайных ситуациях;</w:t>
      </w:r>
    </w:p>
    <w:bookmarkEnd w:id="77"/>
    <w:bookmarkStart w:name="z84" w:id="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32) определение порядка и условий оказания платных услуг в организациях здравоохранения; </w:t>
      </w:r>
    </w:p>
    <w:bookmarkEnd w:id="78"/>
    <w:bookmarkStart w:name="z85" w:id="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33) утверждение правил направления граждан Республики Казахстан на лечение за рубеж за счет бюджетных средств;</w:t>
      </w:r>
    </w:p>
    <w:bookmarkEnd w:id="79"/>
    <w:bookmarkStart w:name="z86" w:id="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34) утверждение порядка обеспечения лекарственными средствами граждан;</w:t>
      </w:r>
    </w:p>
    <w:bookmarkEnd w:id="80"/>
    <w:bookmarkStart w:name="z87" w:id="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35) разработка и утверждение правил проведения оценки безопасности и качества лекарственных средств и изделий медицинского назначения, зарегистрированных в Республике Казахстан;</w:t>
      </w:r>
    </w:p>
    <w:bookmarkEnd w:id="81"/>
    <w:bookmarkStart w:name="z88" w:id="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36) утверждение перечня социально значимых заболеваний и заболеваний, представляющих опасность для окружающих;</w:t>
      </w:r>
    </w:p>
    <w:bookmarkEnd w:id="82"/>
    <w:bookmarkStart w:name="z89" w:id="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37) утверждение порядка проведения экспертизы временной нетрудоспособности, а также выдачи листа и справки о временной нетрудоспособности;</w:t>
      </w:r>
    </w:p>
    <w:bookmarkEnd w:id="83"/>
    <w:bookmarkStart w:name="z90" w:id="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38) утверждение квалификационных требований, предъявляемых к медицинской и фармацевтической деятельности;</w:t>
      </w:r>
    </w:p>
    <w:bookmarkEnd w:id="84"/>
    <w:bookmarkStart w:name="z91" w:id="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39) определение порядка возмещения затрат организациям здравоохранения за счет бюджетных средств;</w:t>
      </w:r>
    </w:p>
    <w:bookmarkEnd w:id="85"/>
    <w:bookmarkStart w:name="z92" w:id="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40) утверждение порядка оказания медицинской помощи;</w:t>
      </w:r>
    </w:p>
    <w:bookmarkEnd w:id="86"/>
    <w:bookmarkStart w:name="z93" w:id="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41) утверждение порядка оказания первичной медико-санитарной помощи, а также прикрепления граждан к организациям первичной медико-санитарной помощи; </w:t>
      </w:r>
    </w:p>
    <w:bookmarkEnd w:id="87"/>
    <w:bookmarkStart w:name="z94" w:id="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42) утверждение порядка оказания консультативно-диагностической помощи;</w:t>
      </w:r>
    </w:p>
    <w:bookmarkEnd w:id="88"/>
    <w:bookmarkStart w:name="z95" w:id="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43) утверждение порядка оказания стационарной помощи;</w:t>
      </w:r>
    </w:p>
    <w:bookmarkEnd w:id="89"/>
    <w:bookmarkStart w:name="z96" w:id="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44) утверждение порядка оказания стационарозамещающей помощи;</w:t>
      </w:r>
    </w:p>
    <w:bookmarkEnd w:id="90"/>
    <w:bookmarkStart w:name="z97" w:id="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45) утверждение порядка оказания скорой медицинской помощи;</w:t>
      </w:r>
    </w:p>
    <w:bookmarkEnd w:id="91"/>
    <w:bookmarkStart w:name="z98" w:id="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46) утверждение порядка предоставления медицинской помощи в форме санитарной авиации;</w:t>
      </w:r>
    </w:p>
    <w:bookmarkEnd w:id="92"/>
    <w:bookmarkStart w:name="z99" w:id="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47) утверждение порядка восстановительного лечения и медицинской реабилитации, в том числе и детской медицинской реабилитации;</w:t>
      </w:r>
    </w:p>
    <w:bookmarkEnd w:id="93"/>
    <w:bookmarkStart w:name="z100" w:id="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48) разработка и утверждение Государственной фармакопеи Республики Казахстан;</w:t>
      </w:r>
    </w:p>
    <w:bookmarkEnd w:id="94"/>
    <w:bookmarkStart w:name="z101" w:id="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49) определение списка лекарственных средств, изделий медицинского назначения и медицинской техники, закупаемых у единого дистрибьютора;</w:t>
      </w:r>
    </w:p>
    <w:bookmarkEnd w:id="95"/>
    <w:bookmarkStart w:name="z102" w:id="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50) разработка и утверждение правил применения технических средств контроля, приборов наблюдения и фиксации, фото-, видеоаппаратуры, применяемых в медицинских организациях в целях обеспечения защиты прав пациентов;</w:t>
      </w:r>
    </w:p>
    <w:bookmarkEnd w:id="96"/>
    <w:bookmarkStart w:name="z103" w:id="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51) координация деятельности субъектов здравоохранения;</w:t>
      </w:r>
    </w:p>
    <w:bookmarkEnd w:id="97"/>
    <w:bookmarkStart w:name="z104" w:id="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52) определение порядка проведения аттестации на профессиональную компетентность специалистов в области здравоохранения;</w:t>
      </w:r>
    </w:p>
    <w:bookmarkEnd w:id="98"/>
    <w:bookmarkStart w:name="z105" w:id="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53) разработка и утверждение нормативов оснащения доклинических симуляционных кабинетов медицинских колледжей;</w:t>
      </w:r>
    </w:p>
    <w:bookmarkEnd w:id="99"/>
    <w:bookmarkStart w:name="z106" w:id="1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54) утверждение порядка формирования реестра субъектов здравоохранения, осуществляющих оптовую и розничную реализацию изделий медицинского назначения и медицинской техники в уведомительном порядке;</w:t>
      </w:r>
    </w:p>
    <w:bookmarkEnd w:id="100"/>
    <w:bookmarkStart w:name="z107" w:id="1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55) определение порядка разработки и утверждения Казахстанского национального лекарственного формуляра, а также порядка разработки и согласования лекарственных формуляров организаций здравоохранения;</w:t>
      </w:r>
    </w:p>
    <w:bookmarkEnd w:id="101"/>
    <w:bookmarkStart w:name="z108" w:id="1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56) утверждение правил проведения инспектирования в сфере обращения лекарственных средств, изделий медицинского назначения и медицинской техники;</w:t>
      </w:r>
    </w:p>
    <w:bookmarkEnd w:id="102"/>
    <w:bookmarkStart w:name="z109" w:id="1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57) утверждение перечней организаций для проведения доклинических (неклинических), клинических исследований биологически активных веществ, фармакологических и лекарственных средств, изделий медицинского назначения и медицинской техники;</w:t>
      </w:r>
    </w:p>
    <w:bookmarkEnd w:id="103"/>
    <w:bookmarkStart w:name="z110" w:id="1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58) утверждение порядка проведения медицинских осмотров лиц, претендующих на получение права управления транспортными средствами;</w:t>
      </w:r>
    </w:p>
    <w:bookmarkEnd w:id="104"/>
    <w:bookmarkStart w:name="z111" w:id="1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59) определение порядка аккредитации в области здравоохранения;</w:t>
      </w:r>
    </w:p>
    <w:bookmarkEnd w:id="105"/>
    <w:bookmarkStart w:name="z112" w:id="1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60) определение порядка обеспечения получения гражданами Республики Казахстан и оралманами ГОБМП;</w:t>
      </w:r>
    </w:p>
    <w:bookmarkEnd w:id="106"/>
    <w:bookmarkStart w:name="z113" w:id="1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61) утверждение перечня клинических баз;</w:t>
      </w:r>
    </w:p>
    <w:bookmarkEnd w:id="107"/>
    <w:bookmarkStart w:name="z1134" w:id="1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</w:t>
      </w:r>
      <w:r>
        <w:rPr>
          <w:rFonts w:ascii="Consolas"/>
          <w:b w:val="false"/>
          <w:i w:val="false"/>
          <w:color w:val="000000"/>
          <w:sz w:val="20"/>
        </w:rPr>
        <w:t>62) утверждение типовой формы договора закупа услуг у субъектов здравоохранения в рамках ГОБМП и в системе ОСМС;</w:t>
      </w:r>
    </w:p>
    <w:bookmarkEnd w:id="108"/>
    <w:bookmarkStart w:name="z115" w:id="1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63) определение порядка забора, хранения и использования крови и тканей лиц, подвергшихся воздействию ионизирующего излучения;</w:t>
      </w:r>
    </w:p>
    <w:bookmarkEnd w:id="109"/>
    <w:bookmarkStart w:name="z116" w:id="1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64) утверждение порядка и условий совершения и передачи организациям здравоохранения анатомического дара;</w:t>
      </w:r>
    </w:p>
    <w:bookmarkEnd w:id="110"/>
    <w:bookmarkStart w:name="z117" w:id="1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65) утверждение государственного норматива сети организаций здравоохранения;</w:t>
      </w:r>
    </w:p>
    <w:bookmarkEnd w:id="111"/>
    <w:bookmarkStart w:name="z118" w:id="1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66) определение порядка выплат донорам за донацию крови и ее компонентов;</w:t>
      </w:r>
    </w:p>
    <w:bookmarkEnd w:id="112"/>
    <w:bookmarkStart w:name="z119" w:id="1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67) утверждение порядка оказания паллиативной помощи и сестринского ухода;</w:t>
      </w:r>
    </w:p>
    <w:bookmarkEnd w:id="113"/>
    <w:bookmarkStart w:name="z120" w:id="1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68) утверждение положения о деятельности организаций и (или) структурных подразделений организаций здравоохранения, осуществляющих лабораторную диагностику, а также объем и виды проводимых ими исследований;</w:t>
      </w:r>
    </w:p>
    <w:bookmarkEnd w:id="114"/>
    <w:bookmarkStart w:name="z121" w:id="1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69) утверждение положения о деятельности организаций и (или) структурных подразделений организаций здравоохранения, осуществляющих патологоанатомическую диагностику, а также порядка проведения патологоанатомического вскрытия;</w:t>
      </w:r>
    </w:p>
    <w:bookmarkEnd w:id="115"/>
    <w:bookmarkStart w:name="z122" w:id="1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70) утверждение порядка организации и проведения внутренней и внешней экспертиз качества медицинских услуг;</w:t>
      </w:r>
    </w:p>
    <w:bookmarkEnd w:id="116"/>
    <w:bookmarkStart w:name="z123" w:id="1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71) разработка и утверждение типового договора по предоставлению медицинской помощи в рамках ГОБМП, заключаемого между пациентом и медицинской организацией;</w:t>
      </w:r>
    </w:p>
    <w:bookmarkEnd w:id="117"/>
    <w:bookmarkStart w:name="z124" w:id="1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72) разработка и утверждение методики осуществления экспертной оценки оптимальных технических характеристик и клинико-технического обоснования медицинской техники;</w:t>
      </w:r>
    </w:p>
    <w:bookmarkEnd w:id="118"/>
    <w:bookmarkStart w:name="z125" w:id="1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73) определение порядка взаимодействия по контрактному фракционированию;</w:t>
      </w:r>
    </w:p>
    <w:bookmarkEnd w:id="119"/>
    <w:bookmarkStart w:name="z126" w:id="1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74) утверждение перечня орфанных препаратов;</w:t>
      </w:r>
    </w:p>
    <w:bookmarkEnd w:id="120"/>
    <w:bookmarkStart w:name="z127" w:id="1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75) утверждение состава аптечки для оказания первой помощи;</w:t>
      </w:r>
    </w:p>
    <w:bookmarkEnd w:id="121"/>
    <w:bookmarkStart w:name="z128" w:id="1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76) утверждение перечня орфанных (редких) заболеваний;</w:t>
      </w:r>
    </w:p>
    <w:bookmarkEnd w:id="122"/>
    <w:bookmarkStart w:name="z129" w:id="1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77) утверждение перечня медицинских противопоказаний для заключения трудовых договоров в сфере тяжелых работ, работ с вредными (особо вредными) и (или) опасными условиями труда, на подземных работах, а также для допуска лиц декретированной группы населения к работе;</w:t>
      </w:r>
    </w:p>
    <w:bookmarkEnd w:id="123"/>
    <w:bookmarkStart w:name="z130" w:id="1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78) разработка и утверждение правил формирования цен на лекарственные средства и изделия медицинского назначения в рамках ГОБМП;</w:t>
      </w:r>
    </w:p>
    <w:bookmarkEnd w:id="124"/>
    <w:bookmarkStart w:name="z131" w:id="1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79) разработка и утверждение правил осуществления сервисного обслуживания медицинской техники в Республике Казахстан;</w:t>
      </w:r>
    </w:p>
    <w:bookmarkEnd w:id="125"/>
    <w:bookmarkStart w:name="z132" w:id="1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80) разработка и утверждение правил допуска иностранных специалистов к клинической практике, за исключением лиц, приглашенных к осуществлению профессиональной медицинской деятельности в Национальном холдинге в области здравоохранения и его дочерних организациях, а также в "Назарбаев Университет" или его медицинских организациях, в медицинских организациях Управления делами Президента Республики Казахстан;</w:t>
      </w:r>
    </w:p>
    <w:bookmarkEnd w:id="126"/>
    <w:bookmarkStart w:name="z133" w:id="1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81) разработка и утверждение надлежащих фармацевтических практик;</w:t>
      </w:r>
    </w:p>
    <w:bookmarkEnd w:id="127"/>
    <w:bookmarkStart w:name="z134" w:id="1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82) разработка и утверждение правил оказания сурдологической помощи населению Республики Казахстан;</w:t>
      </w:r>
    </w:p>
    <w:bookmarkEnd w:id="128"/>
    <w:bookmarkStart w:name="z135" w:id="1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83) определение порядка прижизненного добровольного пожертвования тканей (части ткани) и (или) органов (части органов) после смерти в целях трансплантации;</w:t>
      </w:r>
    </w:p>
    <w:bookmarkEnd w:id="129"/>
    <w:bookmarkStart w:name="z136" w:id="1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84) определение порядка создания условий работодателями для прохождения профилактических медицинских осмотров лицам, подлежащим данным осмотрам в рамках ГОБМП;</w:t>
      </w:r>
    </w:p>
    <w:bookmarkEnd w:id="130"/>
    <w:bookmarkStart w:name="z137" w:id="1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85) разработка и утверждение инструкции, алгоритмов и методических рекомендаций по организации оказания медицинской помощи;</w:t>
      </w:r>
    </w:p>
    <w:bookmarkEnd w:id="131"/>
    <w:bookmarkStart w:name="z138" w:id="1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86) разработка и утверждение методики формирования (расчета) показателей в области здравоохранения;</w:t>
      </w:r>
    </w:p>
    <w:bookmarkEnd w:id="132"/>
    <w:bookmarkStart w:name="z139" w:id="1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87) определение порядка закупа товаров и услуг для осуществления экспертизы при государственной регистрации лекарственных средств, изделий медицинского назначения и оценке их безопасности и качества;</w:t>
      </w:r>
    </w:p>
    <w:bookmarkEnd w:id="133"/>
    <w:bookmarkStart w:name="z140" w:id="1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88) разработка и утверждение положения о деятельности врачебно-консультативной комиссии;</w:t>
      </w:r>
    </w:p>
    <w:bookmarkEnd w:id="134"/>
    <w:bookmarkStart w:name="z141" w:id="1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89) утверждение порядка проведения аккредитации испытательных лабораторий, осуществляющих монопольную деятельность по экспертизе и оценке безопасности и качества лекарственных средств, изделий медицинского назначения;</w:t>
      </w:r>
    </w:p>
    <w:bookmarkEnd w:id="135"/>
    <w:bookmarkStart w:name="z142" w:id="1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90) утверждение порядка и сроков проведения сертификации специалистов в области здравоохранения, а также порядка оценки профессиональной подготовленности и подтверждения соответствия квалификации специалистов в области здравоохранения;</w:t>
      </w:r>
    </w:p>
    <w:bookmarkEnd w:id="136"/>
    <w:bookmarkStart w:name="z143" w:id="1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91) утверждение порядка и условий допуска к сертификации специалистов в области здравоохранения лиц, получивших медицинское образование за пределами Республики Казахстан;</w:t>
      </w:r>
    </w:p>
    <w:bookmarkEnd w:id="137"/>
    <w:bookmarkStart w:name="z144" w:id="1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92) разработка норм и лимитов, обеспечивающих финансовую устойчивость фонда социального медицинского страхования; </w:t>
      </w:r>
    </w:p>
    <w:bookmarkEnd w:id="138"/>
    <w:bookmarkStart w:name="z145" w:id="1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93) разработка ежегодного предложения об установлении предельной величины процентной ставки комиссионного вознаграждения от активов фонда социального медицинского страхования, направляемого на обеспечение деятельности фонда социального медицинского страхования;</w:t>
      </w:r>
    </w:p>
    <w:bookmarkEnd w:id="139"/>
    <w:bookmarkStart w:name="z146" w:id="1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94) утверждение порядка, срока выдачи и отзыва свидетельства о присвоении квалификационной категории для специалистов в области здравоохранения, за исключением специалистов в сфере санитарно-эпидемиологического благополучия населения;</w:t>
      </w:r>
    </w:p>
    <w:bookmarkEnd w:id="140"/>
    <w:bookmarkStart w:name="z147" w:id="1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95) разработка и определение порядка и сроков исчисления (удержания) и перечисления отчислений и (или) взносов;</w:t>
      </w:r>
    </w:p>
    <w:bookmarkEnd w:id="141"/>
    <w:bookmarkStart w:name="z148" w:id="1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96) разработка размеров резервов фонда социального медицинского страхования на покрытие непредвиденных расходов;</w:t>
      </w:r>
    </w:p>
    <w:bookmarkEnd w:id="142"/>
    <w:bookmarkStart w:name="z149" w:id="1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97) разработка и утверждение размеров тарифов на медицинские услуги, предоставляемые в рамках ГОБМП за счет средств республиканского бюджета и в системе ОСМС;</w:t>
      </w:r>
    </w:p>
    <w:bookmarkEnd w:id="143"/>
    <w:bookmarkStart w:name="z150" w:id="1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98) формирование перечня ГОБМП;</w:t>
      </w:r>
    </w:p>
    <w:bookmarkEnd w:id="144"/>
    <w:bookmarkStart w:name="z151" w:id="1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99) разработка перечня финансовых инструментов для инвестирования активов фонда социального медицинского страхования;</w:t>
      </w:r>
    </w:p>
    <w:bookmarkEnd w:id="145"/>
    <w:bookmarkStart w:name="z152" w:id="1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100) разработка и утверждение перечня, форм, сроков представления финансовой и иной отчетности фондом социального медицинского страхования для обеспечения контрольных функций;</w:t>
      </w:r>
    </w:p>
    <w:bookmarkEnd w:id="146"/>
    <w:bookmarkStart w:name="z153" w:id="1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101) осуществление анализа, оценки и контроля финансовой устойчивости фонда социального медицинского страхования; </w:t>
      </w:r>
    </w:p>
    <w:bookmarkEnd w:id="147"/>
    <w:bookmarkStart w:name="z154" w:id="1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102) разработка и утверждение методики формирования тарифов на медицинские услуги в системе обязательного медицинского страхования; </w:t>
      </w:r>
    </w:p>
    <w:bookmarkEnd w:id="148"/>
    <w:bookmarkStart w:name="z155" w:id="1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103) утверждение видов и порядка предоставления высокотехнологичных медицинских услуг;</w:t>
      </w:r>
    </w:p>
    <w:bookmarkEnd w:id="149"/>
    <w:bookmarkStart w:name="z156" w:id="1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104) осуществление координации деятельности медицинских организаций, оказывающих высокотехнологичные медицинские услуги;</w:t>
      </w:r>
    </w:p>
    <w:bookmarkEnd w:id="150"/>
    <w:bookmarkStart w:name="z157" w:id="1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105) утверждение предельных цен на закуп лекарственных средств и изделий медицинского назначения в рамках ГОБМП и обязательного социального медицинского страхования;</w:t>
      </w:r>
    </w:p>
    <w:bookmarkEnd w:id="151"/>
    <w:bookmarkStart w:name="z158" w:id="1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106) утверждение порядка оптовой и розничной реализации лекарственных средств, изделий медицинского назначения и медицинской техники;</w:t>
      </w:r>
    </w:p>
    <w:bookmarkEnd w:id="152"/>
    <w:bookmarkStart w:name="z159" w:id="1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107) утверждение порядка формирования объединенной комиссии по качеству медицинских услуг, положения о ее деятельности;</w:t>
      </w:r>
    </w:p>
    <w:bookmarkEnd w:id="153"/>
    <w:bookmarkStart w:name="z160" w:id="1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108) утверждение правил закупа услуг у субъектов здравоохранения в рамках ГОБМП и в системе ОСМС;</w:t>
      </w:r>
    </w:p>
    <w:bookmarkEnd w:id="1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109)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62" w:id="1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110) установление цен на товары (работы, услуги), производимые и (или) реализуемые субъектом государственной монополии по согласованию с антимонопольным органом;</w:t>
      </w:r>
    </w:p>
    <w:bookmarkEnd w:id="155"/>
    <w:bookmarkStart w:name="z163" w:id="1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111) установление перечня заболеваний, при наличии которых лицо не может усыновить ребенка, принять его под опеку или попечительство, патронат;</w:t>
      </w:r>
    </w:p>
    <w:bookmarkEnd w:id="1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112)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65" w:id="1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113) разработка и пересмотр отраслевой рамки квалификаций в области здравоохранения;</w:t>
      </w:r>
    </w:p>
    <w:bookmarkEnd w:id="157"/>
    <w:bookmarkStart w:name="z166" w:id="1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114) разработка и утверждение стандартов и регламентов государственных услуг;</w:t>
      </w:r>
    </w:p>
    <w:bookmarkEnd w:id="158"/>
    <w:bookmarkStart w:name="z167" w:id="1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115) утверждение проверочных листов и критериев оценки степени риска совместно с уполномоченным органом по предпринимательству; </w:t>
      </w:r>
    </w:p>
    <w:bookmarkEnd w:id="159"/>
    <w:bookmarkStart w:name="z168" w:id="1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116) утверждение минимальных социальных стандартов в сферах здравоохранения;</w:t>
      </w:r>
    </w:p>
    <w:bookmarkEnd w:id="160"/>
    <w:bookmarkStart w:name="z169" w:id="1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117) оказание в пределах своей компетенции государственных услуг, в том числе электронных;</w:t>
      </w:r>
    </w:p>
    <w:bookmarkEnd w:id="161"/>
    <w:bookmarkStart w:name="z170" w:id="1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118) организация подготовки, повышения квалификации и переподготовки кадров в области здравоохранения;</w:t>
      </w:r>
    </w:p>
    <w:bookmarkEnd w:id="162"/>
    <w:bookmarkStart w:name="z171" w:id="1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119) организация разъяснительной работы среди населения по вопросам охраны общественного здоровья, санитарно-эпидемиологического благополучия населения;</w:t>
      </w:r>
    </w:p>
    <w:bookmarkEnd w:id="163"/>
    <w:bookmarkStart w:name="z172" w:id="1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120) создание консультативно-совещательных и экспертных комиссий;</w:t>
      </w:r>
    </w:p>
    <w:bookmarkEnd w:id="164"/>
    <w:bookmarkStart w:name="z173" w:id="1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121) обеспечение ведомственного статистического наблюдения в области здравоохранения;</w:t>
      </w:r>
    </w:p>
    <w:bookmarkEnd w:id="165"/>
    <w:bookmarkStart w:name="z174" w:id="1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122) взаимодействие с общественными объединениями по реализации государственной политики в области здравоохранения;</w:t>
      </w:r>
    </w:p>
    <w:bookmarkEnd w:id="166"/>
    <w:bookmarkStart w:name="z175" w:id="1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123) осуществление взаимодействия и сотрудничества с молодежными организациями по вопросам здравоохранения;</w:t>
      </w:r>
    </w:p>
    <w:bookmarkEnd w:id="167"/>
    <w:bookmarkStart w:name="z176" w:id="1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124) рассмотрение обращений физических и юридических лиц по вопросам здравоохранения;</w:t>
      </w:r>
    </w:p>
    <w:bookmarkEnd w:id="168"/>
    <w:bookmarkStart w:name="z177" w:id="1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125) методическая и организационная координация работы уполномоченных государственных органов, субъектов здравоохранения и иных организаций в области здравоохранения, охраны общественного здоровья;</w:t>
      </w:r>
    </w:p>
    <w:bookmarkEnd w:id="169"/>
    <w:bookmarkStart w:name="z178" w:id="1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126) создание и обеспечение функционирования электронных информационных ресурсов и информационных систем, информационно-коммуникационных сетей в области здравоохранения, в сфере санитарно-эпидемиологического благополучия населения, организация доступа к ним физических и юридических лиц в соответствии с законодательством Республики Казахстан в сфере информатизации;</w:t>
      </w:r>
    </w:p>
    <w:bookmarkEnd w:id="170"/>
    <w:bookmarkStart w:name="z179" w:id="1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127) обеспечение согласования технических параметров ведомственных медицинских информационных систем, а также содержания электронных информационных ресурсов государственных органов, имеющих ведомственные медицинские службы;</w:t>
      </w:r>
    </w:p>
    <w:bookmarkEnd w:id="171"/>
    <w:bookmarkStart w:name="z180" w:id="1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128) осуществление стратегических, регулятивных, реализационных и контрольно-надзорных функций в пределах компетенции;</w:t>
      </w:r>
    </w:p>
    <w:bookmarkEnd w:id="172"/>
    <w:bookmarkStart w:name="z181" w:id="1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129) утверждение перечня продукции и эпидемически значимых объектов, подлежащих государственному санитарно-эпидемиологическому контролю и надзору, с распределением по группам по согласованию с уполномоченными органами по предпринимательству и в области охраны окружающей среды в пределах их компетенции;</w:t>
      </w:r>
    </w:p>
    <w:bookmarkEnd w:id="173"/>
    <w:bookmarkStart w:name="z182" w:id="1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130)  утверждение системы оценки управления рисками в регулируемой сфере;</w:t>
      </w:r>
    </w:p>
    <w:bookmarkEnd w:id="174"/>
    <w:bookmarkStart w:name="z183" w:id="1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131)  определение перечня сведений, необходимых для осуществления камерального контроля, а также порядка их представления таможенными органами, уполномоченным органом в области технического регулирования, органами по подтверждению соответствия и испытательными лабораториями (центрами);</w:t>
      </w:r>
    </w:p>
    <w:bookmarkEnd w:id="175"/>
    <w:bookmarkStart w:name="z184" w:id="1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132) утверждение правил проведения санитарно-эпидемиологической экспертизы;</w:t>
      </w:r>
    </w:p>
    <w:bookmarkEnd w:id="176"/>
    <w:bookmarkStart w:name="z185" w:id="1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133) утверждение формы представления информации о проведенном санитарно-эпидемиологическом аудите;</w:t>
      </w:r>
    </w:p>
    <w:bookmarkEnd w:id="177"/>
    <w:bookmarkStart w:name="z186" w:id="1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134) утверждение порядка проведения санитарно-эпидемиологического аудита;</w:t>
      </w:r>
    </w:p>
    <w:bookmarkEnd w:id="178"/>
    <w:bookmarkStart w:name="z187" w:id="1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135) определение порядка ввоза, производства и реализации нейодированной пищевой соли;</w:t>
      </w:r>
    </w:p>
    <w:bookmarkEnd w:id="179"/>
    <w:bookmarkStart w:name="z188" w:id="1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136) утверждение перечня отдельных видов пищевой продукции, в производстве которой используется нейодированная соль;</w:t>
      </w:r>
    </w:p>
    <w:bookmarkEnd w:id="180"/>
    <w:bookmarkStart w:name="z189" w:id="1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137) установление санитарно-эпидемиологических требований по йодированию соли и других обогащенных соединениями йода пищевых продуктов;</w:t>
      </w:r>
    </w:p>
    <w:bookmarkEnd w:id="181"/>
    <w:bookmarkStart w:name="z190" w:id="1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138) определение порядка ведения регистра потенциально опасных химических, биологических веществ, запрещенных к применению в Республике Казахстан;</w:t>
      </w:r>
    </w:p>
    <w:bookmarkEnd w:id="182"/>
    <w:bookmarkStart w:name="z191" w:id="1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139) определение порядка проведения аттестации руководителей организаций здравоохранения, осуществляющих деятельность в сфере санитарно-эпидемиологического благополучия населения, а также руководителей их филиалов;</w:t>
      </w:r>
    </w:p>
    <w:bookmarkEnd w:id="183"/>
    <w:bookmarkStart w:name="z192" w:id="1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140) определение порядка, сроков выдачи и отзыва свидетельства о присвоении квалификационной категории для специалистов в сфере санитарно-эпидемиологического благополучия населения;</w:t>
      </w:r>
    </w:p>
    <w:bookmarkEnd w:id="184"/>
    <w:bookmarkStart w:name="z193" w:id="1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141) утверждение правил гигиенического обучения лиц декретированной группы населения;</w:t>
      </w:r>
    </w:p>
    <w:bookmarkEnd w:id="185"/>
    <w:bookmarkStart w:name="z194" w:id="1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142) определение предельно допустимых уровней содержания никотина и смолистых веществ в табачных изделиях;</w:t>
      </w:r>
    </w:p>
    <w:bookmarkEnd w:id="186"/>
    <w:bookmarkStart w:name="z195" w:id="1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143) определение порядка регистрации, ведения учета случаев инфекционных и паразитарных, профессиональных заболеваний и отравлений, а также ведения отчетности по ним;</w:t>
      </w:r>
    </w:p>
    <w:bookmarkEnd w:id="187"/>
    <w:bookmarkStart w:name="z196" w:id="1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144) определение порядка расследования специалистами санитарно-эпидемиологической службой случаев инфекционных и паразитарных, профессиональных заболеваний и отравлений населения;</w:t>
      </w:r>
    </w:p>
    <w:bookmarkEnd w:id="188"/>
    <w:bookmarkStart w:name="z197" w:id="1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145) определение классов опасности отходов по степени их воздействия на человека и окружающую среду (по степени токсичности);</w:t>
      </w:r>
    </w:p>
    <w:bookmarkEnd w:id="189"/>
    <w:bookmarkStart w:name="z198" w:id="1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146) утверждение порядка:</w:t>
      </w:r>
    </w:p>
    <w:bookmarkEnd w:id="190"/>
    <w:bookmarkStart w:name="z199" w:id="1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проведения санитарно-эпидемиологической экспертизы пищевой продукции по определению ее безопасности;</w:t>
      </w:r>
    </w:p>
    <w:bookmarkEnd w:id="1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выдачи научными центрами курортологии бальнеологического заключения на использование природных минеральных вод;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оборота биологически активных добавок к пище;</w:t>
      </w:r>
    </w:p>
    <w:bookmarkStart w:name="z202" w:id="1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государственной регистрации, перерегистрации и отзыва решения о государственной регистрации продуктов детского питания, пищевых и биологически активных добавок к пище, генетически модифицированных объектов, красителей, материалов и изделий, контактирующих с водой и продуктами питания, химических веществ, отдельных видов продукции и веществ, оказывающих вредное воздействие на здоровье человека;</w:t>
      </w:r>
    </w:p>
    <w:bookmarkEnd w:id="192"/>
    <w:bookmarkStart w:name="z203" w:id="1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проведения работ по научно обоснованному подтверждению безопасности биологически активных добавок к пище;</w:t>
      </w:r>
    </w:p>
    <w:bookmarkEnd w:id="193"/>
    <w:bookmarkStart w:name="z204" w:id="1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147) определение порядка присвоения учетных номеров объектам производства пищевой продукции и ведения их реестра;</w:t>
      </w:r>
    </w:p>
    <w:bookmarkEnd w:id="194"/>
    <w:bookmarkStart w:name="z205" w:id="1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148)  осуществление иных функций, предусмотренных законами, актами Президента и Правительства Республики Казахстан.</w:t>
      </w:r>
    </w:p>
    <w:bookmarkEnd w:id="1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16 с изменениями, внесенными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06" w:id="1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Функции ведомств:</w:t>
      </w:r>
    </w:p>
    <w:bookmarkEnd w:id="196"/>
    <w:bookmarkStart w:name="z207" w:id="1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реализация государственной политики в области здравоохранения в пределах своей компетенции, в сфере санитарно-эпидемиологического благополучия населения и охраны общественного здоровья;</w:t>
      </w:r>
    </w:p>
    <w:bookmarkEnd w:id="197"/>
    <w:bookmarkStart w:name="z208" w:id="1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 принятие мер по приостановлению деятельности или отдельных видов деятельности индивидуального предпринимателя или юридического лица в соответствии с законодательством Республики Казахстан об административных правонарушениях;</w:t>
      </w:r>
    </w:p>
    <w:bookmarkEnd w:id="198"/>
    <w:bookmarkStart w:name="z209" w:id="1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участие в государственной экспертизе проектов в пределах своей компетенции;</w:t>
      </w:r>
    </w:p>
    <w:bookmarkEnd w:id="199"/>
    <w:bookmarkStart w:name="z210" w:id="2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осуществление в пределах своей компетенции государственного контроля за соблюдением лицензиатами законодательства Республики Казахстан;</w:t>
      </w:r>
    </w:p>
    <w:bookmarkEnd w:id="200"/>
    <w:bookmarkStart w:name="z211" w:id="2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 осуществление лицензирования ввоза на территорию Республики Казахстан из стран, не входящих в Таможенный союз, и вывоза с территории Республики Казахстан в эти страны органов (части органов) и (или) тканей человека, крови и ее компонентов;</w:t>
      </w:r>
    </w:p>
    <w:bookmarkEnd w:id="201"/>
    <w:bookmarkStart w:name="z212" w:id="2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6) осуществление выдачи заключений (разрешительных документов) на ввоз на территорию Республики Казахстан лекарственных средств, изделий медицинского назначения и медицинской техники (в том числе незарегистрированных) в качестве гуманитарной помощи или помощи при чрезвычайных ситуациях; </w:t>
      </w:r>
    </w:p>
    <w:bookmarkEnd w:id="202"/>
    <w:bookmarkStart w:name="z213" w:id="2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 выдача разрешений на проведение доклинических (неклинических) и клинических исследований фармакологических и лекарственных средств, а также клинических исследований медицинских технологий;</w:t>
      </w:r>
    </w:p>
    <w:bookmarkEnd w:id="203"/>
    <w:bookmarkStart w:name="z214" w:id="2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государственная регистрация, перерегистрация, внесение изменений в регистрационное досье, отзыв решения о государственной регистрации лекарственных средств, изделий медицинского назначения и медицинской техники, ведение Государственного реестра лекарственных средств, изделий медицинского назначения и медицинской техники;</w:t>
      </w:r>
    </w:p>
    <w:bookmarkEnd w:id="204"/>
    <w:bookmarkStart w:name="z215" w:id="2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принятие решения о приостановлении медицинского применения лекарственного средства, изделия медицинского назначения и медицинской техники путем приостановления действия регистрационного удостоверения лекарственного средства, изделия медицинского назначения и медицинской техники, а также запрете медицинского применения и изъятии из обращения или приостановлении медицинского применения серии (партии) лекарственных средств, изделий медицинского назначения и медицинской техники;</w:t>
      </w:r>
    </w:p>
    <w:bookmarkEnd w:id="205"/>
    <w:bookmarkStart w:name="z216" w:id="2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определение степени удовлетворенности граждан уровнем и качеством оказываемой медицинской помощи;</w:t>
      </w:r>
    </w:p>
    <w:bookmarkEnd w:id="206"/>
    <w:bookmarkStart w:name="z217" w:id="2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11) организация и проведение государственной аттестации научных организаций и организаций образования в области здравоохранения;</w:t>
      </w:r>
    </w:p>
    <w:bookmarkEnd w:id="207"/>
    <w:bookmarkStart w:name="z218" w:id="2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12) проведение аттестации руководителей местных органов государственного управления здравоохранения областей, города республиканского значения и столицы и их заместителей, руководителей организаций, подведомственных уполномоченному органу, их заместителей, а также руководителей филиалов;</w:t>
      </w:r>
    </w:p>
    <w:bookmarkEnd w:id="208"/>
    <w:bookmarkStart w:name="z219" w:id="2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13) проведение аккредитации медицинских организаций в целях признания соответствия их деятельности стандартам аккредитации;</w:t>
      </w:r>
    </w:p>
    <w:bookmarkEnd w:id="209"/>
    <w:bookmarkStart w:name="z220" w:id="2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14) аккредитация физических лиц для проведения независимой экспертизы деятельности субъектов здравоохранения;</w:t>
      </w:r>
    </w:p>
    <w:bookmarkEnd w:id="210"/>
    <w:bookmarkStart w:name="z221" w:id="2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15) формирование банка данных аккредитованных субъектов в области здравоохранения;</w:t>
      </w:r>
    </w:p>
    <w:bookmarkEnd w:id="211"/>
    <w:bookmarkStart w:name="z222" w:id="2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16) осуществление государственного регулирования цен на лекарственные средства, изделия медицинского назначения и медицинские услуги в рамках ГОБМП;</w:t>
      </w:r>
    </w:p>
    <w:bookmarkEnd w:id="212"/>
    <w:bookmarkStart w:name="z223" w:id="2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17) осуществление государственного контроля за деятельностью субъектов здравоохранения, в том числе за соблюдением стандартов в области здравоохранения, правил лицензирования по занятию медицинской и фармацевтической деятельностью, а также уведомительного порядка в области здравоохранения;</w:t>
      </w:r>
    </w:p>
    <w:bookmarkEnd w:id="213"/>
    <w:bookmarkStart w:name="z224" w:id="2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18) контроль за внедрением новых методов профилактики, диагностики, лечения и медицинской реабилитации;</w:t>
      </w:r>
    </w:p>
    <w:bookmarkEnd w:id="214"/>
    <w:bookmarkStart w:name="z225" w:id="2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19) осуществление государственного контроля в сфере обращения лекарственных средств, изделий медицинского назначения и медицинской техники, а также за оборотом наркотических средств, психотропных веществ и прекурсоров в области здравоохранения;</w:t>
      </w:r>
    </w:p>
    <w:bookmarkEnd w:id="215"/>
    <w:bookmarkStart w:name="z226" w:id="2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20) контроль за рекламой медицинских услуг, лекарственных средств, изделий медицинского назначения и медицинской техники, а также методов профилактики, диагностики, лечения и медицинской реабилитации;</w:t>
      </w:r>
    </w:p>
    <w:bookmarkEnd w:id="216"/>
    <w:bookmarkStart w:name="z227" w:id="2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21) осуществление государственного контроля за проведением оценки безопасности и качества лекарственных средств и изделий медицинского назначения, зарегистрированных в Республике Казахстан;</w:t>
      </w:r>
    </w:p>
    <w:bookmarkEnd w:id="217"/>
    <w:bookmarkStart w:name="z228" w:id="2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22) контроль за проведением экспертиз в области здравоохранения;</w:t>
      </w:r>
    </w:p>
    <w:bookmarkEnd w:id="218"/>
    <w:bookmarkStart w:name="z229" w:id="2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23) признание стандартов международных и иностранных фармакопей, а также фармакопейных статей (монографий) и других нормативных документов по стандартизации на лекарственные средства, изделия медицинского назначения и медицинскую технику иностранных государств; </w:t>
      </w:r>
    </w:p>
    <w:bookmarkEnd w:id="219"/>
    <w:bookmarkStart w:name="z230" w:id="2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24) контроль за рациональным назначением лекарственных средств на всех уровнях оказания медицинской помощи;</w:t>
      </w:r>
    </w:p>
    <w:bookmarkEnd w:id="220"/>
    <w:bookmarkStart w:name="z231" w:id="2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25) контроль за эффективным использованием медицинской техники в организациях здравоохранения;</w:t>
      </w:r>
    </w:p>
    <w:bookmarkEnd w:id="221"/>
    <w:bookmarkStart w:name="z232" w:id="2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26) контроль за деятельностью субъектов оказания услуг традиционной медицины, народной медицины (целительства);</w:t>
      </w:r>
    </w:p>
    <w:bookmarkEnd w:id="2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27)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28)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35" w:id="2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29) проведение внешней экспертизы качества медицинских услуг;</w:t>
      </w:r>
    </w:p>
    <w:bookmarkEnd w:id="2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30)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31)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32)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33) исключен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опубликования);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240" w:id="2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34) проведение мониторинга деятельности аккредитованных субъектов здравоохранения;</w:t>
      </w:r>
    </w:p>
    <w:bookmarkEnd w:id="224"/>
    <w:bookmarkStart w:name="z241" w:id="2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35) аккредитация организаций, осуществляющих оценку профессиональной подготовленности и подтверждения соответствия квалификации специалистов в области здравоохранения;</w:t>
      </w:r>
    </w:p>
    <w:bookmarkEnd w:id="225"/>
    <w:bookmarkStart w:name="z242" w:id="2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36) согласование ввоза (вывоза) зарегистрированных и не зарегистрированных в Республике Казахстан лекарственных средств, изделий медицинского назначения и медицинской техники;</w:t>
      </w:r>
    </w:p>
    <w:bookmarkEnd w:id="226"/>
    <w:bookmarkStart w:name="z243" w:id="2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37) выдача сертификата на фармацевтический продукт (СРР);</w:t>
      </w:r>
    </w:p>
    <w:bookmarkEnd w:id="227"/>
    <w:bookmarkStart w:name="z244" w:id="2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38) аккредитация медицинских организаций на право проведения клинических исследований фармакологических и лекарственных средств, изделий медицинского назначения и медицинской техники;</w:t>
      </w:r>
    </w:p>
    <w:bookmarkEnd w:id="228"/>
    <w:bookmarkStart w:name="z245" w:id="2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39) аккредитация испытательных лабораторий на право проведения доклинических (неклинических) исследований биологически активных веществ, изделий медицинского назначения;</w:t>
      </w:r>
    </w:p>
    <w:bookmarkEnd w:id="229"/>
    <w:bookmarkStart w:name="z246" w:id="2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40) аккредитация испытательных лабораторий, осуществляющих монопольную деятельность по экспертизе и оценке безопасности и качества лекарственных средств, изделий медицинского назначения;</w:t>
      </w:r>
    </w:p>
    <w:bookmarkEnd w:id="230"/>
    <w:bookmarkStart w:name="z247" w:id="2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41) аккредитация организации на право проведения аккредитации субъектов здравоохранения;</w:t>
      </w:r>
    </w:p>
    <w:bookmarkEnd w:id="231"/>
    <w:bookmarkStart w:name="z248" w:id="2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42) осуществление фармацевтической инспекции;</w:t>
      </w:r>
    </w:p>
    <w:bookmarkEnd w:id="232"/>
    <w:bookmarkStart w:name="z249" w:id="2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43) выработка предложений по формированию и реализации государственной политики в сфере санитарно-эпидемиологического благополучия населения; </w:t>
      </w:r>
    </w:p>
    <w:bookmarkEnd w:id="233"/>
    <w:bookmarkStart w:name="z250" w:id="2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44) рассмотрение обращений физических и юридических лиц по вопросам здравоохранения, санитарно-эпидемиологического благополучия населения;</w:t>
      </w:r>
    </w:p>
    <w:bookmarkEnd w:id="234"/>
    <w:bookmarkStart w:name="z251" w:id="2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45) реализация государственной политики в области безопасности пищевой продукции и детских игрушек, подлежащих санитарно-эпидемиологическому надзору;</w:t>
      </w:r>
    </w:p>
    <w:bookmarkEnd w:id="235"/>
    <w:bookmarkStart w:name="z252" w:id="2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46) осуществление государственного санитарно-эпидемиологического контроля и надзора на территории Республики Казахстан;</w:t>
      </w:r>
    </w:p>
    <w:bookmarkEnd w:id="236"/>
    <w:bookmarkStart w:name="z253" w:id="2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47) введение ограничительных мероприятий, в том числе карантина, с особыми условиями хозяйственной и (или) иной деятельности и жизни населения;</w:t>
      </w:r>
    </w:p>
    <w:bookmarkEnd w:id="237"/>
    <w:bookmarkStart w:name="z254" w:id="2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48) осуществление лицензирования разрешительных процедур и прием уведомлений в соответствии с </w:t>
      </w:r>
      <w:r>
        <w:rPr>
          <w:rFonts w:ascii="Consolas"/>
          <w:b w:val="false"/>
          <w:i w:val="false"/>
          <w:color w:val="000000"/>
          <w:sz w:val="20"/>
        </w:rPr>
        <w:t>Законом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"О разрешениях и уведомлениях";</w:t>
      </w:r>
    </w:p>
    <w:bookmarkEnd w:id="238"/>
    <w:bookmarkStart w:name="z255" w:id="2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49) запрещение ввоза, производства, применения и реализации на территории Республики Казахстан продукции, предназначенной для использования и применения населением, а также в предпринимательской и (или) иной деятельности в порядке, установленном законодательством Республики Казахстан;</w:t>
      </w:r>
    </w:p>
    <w:bookmarkEnd w:id="239"/>
    <w:bookmarkStart w:name="z256" w:id="2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50) запрещение производства, применения и реализации новых видов сырья, продукции, химических веществ, технологического оборудования, механизмов, процессов, инструментария, в случае признания их опасными для жизни и здоровья людей;</w:t>
      </w:r>
    </w:p>
    <w:bookmarkEnd w:id="240"/>
    <w:bookmarkStart w:name="z257" w:id="2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51) запрещение реализации нейодированной соли, за исключением случаев, устанавливаемых Правительством Республики Казахстан;</w:t>
      </w:r>
    </w:p>
    <w:bookmarkEnd w:id="241"/>
    <w:bookmarkStart w:name="z258" w:id="2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52) обеспечение безопасности пищевой продукции на стадии ее реализации;</w:t>
      </w:r>
    </w:p>
    <w:bookmarkEnd w:id="242"/>
    <w:bookmarkStart w:name="z259" w:id="2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53) организация и проведение в пределах своей компетенции санитарно-противоэпидемических и санитарно-профилактических мероприятий при пищевых отравлениях, инфекционных, паразитарных и других заболеваниях;</w:t>
      </w:r>
    </w:p>
    <w:bookmarkEnd w:id="243"/>
    <w:bookmarkStart w:name="z260" w:id="2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54) организация и проведение мероприятий по санитарной охране территории республики от заноса и распространения инфекционных, паразитарных заболеваний;</w:t>
      </w:r>
    </w:p>
    <w:bookmarkEnd w:id="244"/>
    <w:bookmarkStart w:name="z261" w:id="2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55) выдача на основании результатов проверки, иных форм контроля и санитарно-эпидемиологической экспертизы санитарно-эпидемиологических заключений в соответствии с законодательством Республики Казахстан;</w:t>
      </w:r>
    </w:p>
    <w:bookmarkEnd w:id="245"/>
    <w:bookmarkStart w:name="z262" w:id="2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56)  проведение санитарно-эпидемиологической экспертизы проектов;</w:t>
      </w:r>
    </w:p>
    <w:bookmarkEnd w:id="246"/>
    <w:bookmarkStart w:name="z263" w:id="2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57) контроль за деятельностью физических и юридических лиц, осуществляющих санитарно-эпидемиологическую экспертизу пищевой продукции, по определению ее безопасности;</w:t>
      </w:r>
    </w:p>
    <w:bookmarkEnd w:id="247"/>
    <w:bookmarkStart w:name="z264" w:id="2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58) проведение исследований и испытаний в пределах своей компетенции;</w:t>
      </w:r>
    </w:p>
    <w:bookmarkEnd w:id="248"/>
    <w:bookmarkStart w:name="z265" w:id="2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59) осуществление формирования и реализации государственного социального заказа по проведению исследований, информационно-просветительской работе и консультационной помощи населению по вопросам обеспечения санитарно-эпидемиологического благополучия населения;</w:t>
      </w:r>
    </w:p>
    <w:bookmarkEnd w:id="249"/>
    <w:bookmarkStart w:name="z266" w:id="2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60) организация и проведение санитарно-противоэпидемических (санитарно-профилактических) мероприятий в пунктах пропуска через Государственную границу Республики Казахстан, совпадающую с таможенной границей Таможенного союза, за исключением автомобильных пунктов пропуска, санитарно-карантинного контроля за пассажирами, экипажами, поездными бригадами, транспортными средствами, грузами, представляющими опасность для здоровья населения, в целях недопущения завоза и распространения на соответствующей территории инфекционных, паразитарных заболеваний, а также потенциально опасных для здоровья человека веществ и продукции;</w:t>
      </w:r>
    </w:p>
    <w:bookmarkEnd w:id="250"/>
    <w:bookmarkStart w:name="z267" w:id="2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61) государственная регистрация, перерегистрация и отзыв решения о государственной регистрации продуктов детского питания, биологически активных добавок к пище, генетически модифицированных объектов, красителей, материалов и изделий, контактирующих с водой и продуктами питания, химических веществ, отдельных видов продукции и веществ, оказывающих вредное воздействие на здоровье человека, размещение Государственного реестра веществ и продукции, разрешенных к применению в Республике Казахстан, на интернет-ресурсах;</w:t>
      </w:r>
    </w:p>
    <w:bookmarkEnd w:id="251"/>
    <w:bookmarkStart w:name="z268" w:id="2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62) осуществление контроля за проведением профилактических прививок населению;</w:t>
      </w:r>
    </w:p>
    <w:bookmarkEnd w:id="252"/>
    <w:bookmarkStart w:name="z269" w:id="2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63) осуществление контроля над внедрением и применением в практике средств дезинфекции, дезинсекции, дератизации и биологически активных добавок к пище;</w:t>
      </w:r>
    </w:p>
    <w:bookmarkEnd w:id="253"/>
    <w:bookmarkStart w:name="z270" w:id="2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64) осуществление контроля и надзора за выполнением требований законодательства Республики Казахстан о профилактике йододефицитных заболеваний;</w:t>
      </w:r>
    </w:p>
    <w:bookmarkEnd w:id="254"/>
    <w:bookmarkStart w:name="z271" w:id="2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65) проведение санитарно-эпидемиологического мониторинга в сфере санитарно-эпидемиологического благополучия населения;</w:t>
      </w:r>
    </w:p>
    <w:bookmarkEnd w:id="255"/>
    <w:bookmarkStart w:name="z272" w:id="2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66) осуществление эпидемиологического контроля за инфекционными заболеваниями;</w:t>
      </w:r>
    </w:p>
    <w:bookmarkEnd w:id="256"/>
    <w:bookmarkStart w:name="z273" w:id="2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67) осуществление контроля и надзора за соблюдением требований, установленных техническими регламентами и нормативными документами по продукции и услугам, реализуемым потребителям, а также в области безопасности пищевой продукции на стадии ее реализации;</w:t>
      </w:r>
    </w:p>
    <w:bookmarkEnd w:id="257"/>
    <w:bookmarkStart w:name="z274" w:id="2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68) проведение проверок транспортных средств, применяемых для перевозки пассажиров, пищевых продуктов, продовольственного сырья, хозяйственно-питьевой воды, радиоактивных, опасных, химических и токсических веществ, условий перевозки пассажиров и грузов;</w:t>
      </w:r>
    </w:p>
    <w:bookmarkEnd w:id="258"/>
    <w:bookmarkStart w:name="z275" w:id="2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69) осуществление санитарно-эпидемиологического надзора объектов производства и объектов внутренней торговли в целях выявления и выработки мер по недопущению реализации опасной пищевой продукции, подлежащей санитарно-эпидемиологическому надзору;</w:t>
      </w:r>
    </w:p>
    <w:bookmarkEnd w:id="259"/>
    <w:bookmarkStart w:name="z276" w:id="2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70) организация, координация и осуществление государственного контроля за соблюдением требований, установленных законодательством Республики Казахстан в области производства органической продукции, на стадии реализации органической продукции;</w:t>
      </w:r>
    </w:p>
    <w:bookmarkEnd w:id="260"/>
    <w:bookmarkStart w:name="z277" w:id="2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71) представление Республики Казахстан в международных организациях и объединениях по вопросам здравоохранения, включая обеспечение безопасности пищевой продукции, подлежащей санитарно-эпидемиологическому надзору;</w:t>
      </w:r>
    </w:p>
    <w:bookmarkEnd w:id="261"/>
    <w:bookmarkStart w:name="z278" w:id="2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72) осуществление контроля за рекламой биологически активных добавок к пище;</w:t>
      </w:r>
    </w:p>
    <w:bookmarkEnd w:id="262"/>
    <w:bookmarkStart w:name="z279" w:id="2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73) проведение работ по научно обоснованному подтверждению безопасности биологически активных добавок к пище;</w:t>
      </w:r>
    </w:p>
    <w:bookmarkEnd w:id="263"/>
    <w:bookmarkStart w:name="z280" w:id="2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74) выработка предложений по формированию и реализации государственной политики в сфере санитарно-эпидемиологического благополучия населения;</w:t>
      </w:r>
    </w:p>
    <w:bookmarkEnd w:id="264"/>
    <w:bookmarkStart w:name="z281" w:id="2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75) согласование сроков годности и условий хранения пищевой продукции; проектов нормативно-технической документации в области безопасности пищевой продукции, подлежащей санитарно-эпидемиологическому надзору; соответствия процессов (стадий) разработки (создания), производства (изготовления), оборота, утилизации и уничтожения пищевой продукции, соответствия машин и оборудования, материалов и изделий, используемых при разработке (создании), производстве (изготовлении), обороте, утилизации и уничтожении, требованиям, установленным законодательством Республики Казахстан о безопасности пищевой продукции, с выдачей санитарно-эпидемиологического заключения;</w:t>
      </w:r>
    </w:p>
    <w:bookmarkEnd w:id="265"/>
    <w:bookmarkStart w:name="z282" w:id="2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76) рассмотрение обращений физических и юридических лиц по вопросам обеспечения санитарно-эпидемиологического благополучия населения;</w:t>
      </w:r>
    </w:p>
    <w:bookmarkEnd w:id="266"/>
    <w:bookmarkStart w:name="z283" w:id="2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77) согласование импорта рентгеновского оборудования, приборов и оборудования с использованием радиоактивных веществ и изотопов;</w:t>
      </w:r>
    </w:p>
    <w:bookmarkEnd w:id="267"/>
    <w:bookmarkStart w:name="z284" w:id="2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78) согласование импорта (экспорта) ядовитых веществ, не являющихся прекурсорами наркотических средств и психотропных веществ;</w:t>
      </w:r>
    </w:p>
    <w:bookmarkEnd w:id="268"/>
    <w:bookmarkStart w:name="z285" w:id="2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79) принятие актов об установленных нарушениях требований законодательства Республики Казахстан;</w:t>
      </w:r>
    </w:p>
    <w:bookmarkEnd w:id="269"/>
    <w:bookmarkStart w:name="z286" w:id="2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80)  для проведения санитарно-эпидемиологической экспертизы запрос материалов, необходимых для изучения оценки влияния объекта экспертизы на окружающую среду и здоровье населения, а также снятие проб и отбор образцов продукции в количествах, достаточных и не превышающих необходимых объемов для ее проведения, без компенсации стоимости этой продукции;</w:t>
      </w:r>
    </w:p>
    <w:bookmarkEnd w:id="270"/>
    <w:bookmarkStart w:name="z287" w:id="2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81) внесение предложений об отмене, изменении принятых государственными органами актов, нарушающих законодательство Республики Казахстан в регулируемой сфере, а также приведении их в соответствие с законодательством Республики Казахстан;</w:t>
      </w:r>
    </w:p>
    <w:bookmarkEnd w:id="271"/>
    <w:bookmarkStart w:name="z288" w:id="2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82) выдача предписаний об устранении нарушений требований законодательства Республики Казахстан в сфере санитарно-эпидемиологического благополучия населения;</w:t>
      </w:r>
    </w:p>
    <w:bookmarkEnd w:id="272"/>
    <w:bookmarkStart w:name="z289" w:id="2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83) вызов в органы в сфере санитарно-эпидемиологического благополучия физических, должностных лиц, законных представителей юридических лиц для рассмотрения фактов нарушения законодательства Республики Казахстан в пределах своей компетенции;</w:t>
      </w:r>
    </w:p>
    <w:bookmarkEnd w:id="273"/>
    <w:bookmarkStart w:name="z290" w:id="2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84) приостановление или запрещение применения продуктов детского питания, пищевых и биологически активных добавок к пище, генетически модифицированных объектов, материалов и изделий, контактирующих с водой и продуктами питания, химических веществ, отдельных видов продукции и веществ, оказывающих вредное воздействие на здоровье человека;</w:t>
      </w:r>
    </w:p>
    <w:bookmarkEnd w:id="274"/>
    <w:bookmarkStart w:name="z291" w:id="2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85) направление лиц, являющихся потенциальными источниками распространения инфекционных и паразитарных заболеваний, а также находившихся в контакте с инфекционными больными, на медицинское обследование с отстранением их от работы до получения результатов лабораторного обследования;</w:t>
      </w:r>
    </w:p>
    <w:bookmarkEnd w:id="275"/>
    <w:bookmarkStart w:name="z292" w:id="2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86)  направление по показаниям на госпитализацию лиц, являющихся источниками инфекционных и паразитарных заболеваний;</w:t>
      </w:r>
    </w:p>
    <w:bookmarkEnd w:id="276"/>
    <w:bookmarkStart w:name="z293" w:id="2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87) определение территории или ее части, свободной от заболеваний или с низким уровнем распространенности заболеваний;</w:t>
      </w:r>
    </w:p>
    <w:bookmarkEnd w:id="277"/>
    <w:bookmarkStart w:name="z294" w:id="2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88) определение приоритетных направлений деятельности и обязательных объемов работ (услуг) подведомственных Министерству государственных предприятий, финансируемых из бюджета;</w:t>
      </w:r>
    </w:p>
    <w:bookmarkEnd w:id="278"/>
    <w:bookmarkStart w:name="z295" w:id="2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89) осуществление контроля в регулируемой сфере в форме проверки и иных формах контроля в соответствии с действующим законодательством Республики Казахстан;</w:t>
      </w:r>
    </w:p>
    <w:bookmarkEnd w:id="279"/>
    <w:bookmarkStart w:name="z296" w:id="2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90) осуществление радиационного контроля в сфере санитарно-эпидемиологического благополучия населения на территории Республики Казахстан;</w:t>
      </w:r>
    </w:p>
    <w:bookmarkEnd w:id="280"/>
    <w:bookmarkStart w:name="z297" w:id="2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91) принятие постановлений о временном отстранении от работы лиц, относящихся к декретированным группам населения, являющихся источником инфекционных и паразитарных заболеваний, а также своевременно не прошедших обязательные медицинские осмотры;</w:t>
      </w:r>
    </w:p>
    <w:bookmarkEnd w:id="281"/>
    <w:bookmarkStart w:name="z298" w:id="2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92) приостановление до устранения нарушений нормативных правовых актов в сфере санитарно-эпидемиологического благополучия населения и гигиенических нормативов отдельных видов работ, эксплуатации действующих, строящихся или реконструируемых объектов в соответствии с законодательством Республики Казахстан об административных правонарушениях;</w:t>
      </w:r>
    </w:p>
    <w:bookmarkEnd w:id="282"/>
    <w:bookmarkStart w:name="z299" w:id="2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93) проведение квалификационных экзаменов для специалистов санитарно-эпидемиологического профиля с присвоением квалификационных категорий; </w:t>
      </w:r>
    </w:p>
    <w:bookmarkEnd w:id="283"/>
    <w:bookmarkStart w:name="z300" w:id="2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94) требование проведения обязательной вакцинации населения, профилактической и очаговой дезинфекции, дезинсекции и дератизации в помещениях и на транспортных средствах, территориях, в очагах инфекционных и паразитарных заболеваний;</w:t>
      </w:r>
    </w:p>
    <w:bookmarkEnd w:id="284"/>
    <w:bookmarkStart w:name="z301" w:id="2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95) установление ограничительных мероприятий, в том числе карантина, на отдельных объектах в порядке, утверждаемом Правительством Республики Казахстан;</w:t>
      </w:r>
    </w:p>
    <w:bookmarkEnd w:id="285"/>
    <w:bookmarkStart w:name="z302" w:id="2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96) установление и изменение размера санитарно-защитных зон;</w:t>
      </w:r>
    </w:p>
    <w:bookmarkEnd w:id="286"/>
    <w:bookmarkStart w:name="z303" w:id="2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97) участие в организации и проведении республиканских и региональных семинаров, научно-практических конференций по вопросам в регулируемой сфере, планирования и исполнения бюджета, бухгалтерского учета и государственных закупок;</w:t>
      </w:r>
    </w:p>
    <w:bookmarkEnd w:id="287"/>
    <w:bookmarkStart w:name="z304" w:id="2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98) ведение регистра потенциально опасных химических, биологических веществ, запрещенных к применению в Республике Казахстан;</w:t>
      </w:r>
    </w:p>
    <w:bookmarkEnd w:id="288"/>
    <w:bookmarkStart w:name="z305" w:id="2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99) согласование в пределах компетенции проектов государственных и международных стандартов на продукцию, товары, процессы, услуги, нормы проектирования;</w:t>
      </w:r>
    </w:p>
    <w:bookmarkEnd w:id="289"/>
    <w:bookmarkStart w:name="z306" w:id="2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100) признание санитарно-противоэпидемических (санитарно-профилактических) мероприятий других стран эквивалентными, если эти мероприятия обеспечивают надлежащий уровень санитарно-эпидемиологического благополучия населения на территории Республики Казахстан;</w:t>
      </w:r>
    </w:p>
    <w:bookmarkEnd w:id="290"/>
    <w:bookmarkStart w:name="z307" w:id="2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101) возбуждение, рассмотрение дел об административных правонарушениях и наложение административных взысканий в порядке, установленном Кодексом Республики Казахстан об административных правонарушениях;</w:t>
      </w:r>
    </w:p>
    <w:bookmarkEnd w:id="291"/>
    <w:bookmarkStart w:name="z308" w:id="2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102) проведение расследований нарушений законодательства в сфере санитарно-эпидемиологического благополучия населения;</w:t>
      </w:r>
    </w:p>
    <w:bookmarkEnd w:id="2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102-1) участие в тарифообразовании на медицинские услуги, предоставляемые в рамках ГОБМП за счет средств республиканского бюджета и в системе ОСМС, в части обеспечения лекарственными средствами и изделиями медицинского назначения, а также их планирование и учет;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102-2) участие в формировании справочников лекарственных средств и изделий медицинского назначения в информационных системах здравоохранения;</w:t>
      </w:r>
    </w:p>
    <w:bookmarkStart w:name="z309" w:id="2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103) осуществление иных функций, предусмотренных законами, актами Президента и Правительства Республики Казахстан.</w:t>
      </w:r>
    </w:p>
    <w:bookmarkEnd w:id="2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17 с изменениями, внесенными постановлением Правительства РК от 29.12.2017 </w:t>
      </w:r>
      <w:r>
        <w:rPr>
          <w:rFonts w:ascii="Consolas"/>
          <w:b w:val="false"/>
          <w:i w:val="false"/>
          <w:color w:val="00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10" w:id="2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18. Права и обязанности:</w:t>
      </w:r>
    </w:p>
    <w:bookmarkEnd w:id="294"/>
    <w:bookmarkStart w:name="z311" w:id="2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1) принимать обязательные для исполнения нормативные правовые акты в пределах своей компетенции;</w:t>
      </w:r>
    </w:p>
    <w:bookmarkEnd w:id="295"/>
    <w:bookmarkStart w:name="z312" w:id="2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запрашивать и получать в установленном законодательством порядке от государственных органов, иных организаций и должностных лиц необходимую информацию и материалы;</w:t>
      </w:r>
    </w:p>
    <w:bookmarkEnd w:id="296"/>
    <w:bookmarkStart w:name="z313" w:id="2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3) соблюдать законодательство Республики Казахстан, права и охраняемые законом интересы физических и юридических лиц; </w:t>
      </w:r>
    </w:p>
    <w:bookmarkEnd w:id="297"/>
    <w:bookmarkStart w:name="z314" w:id="2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4) осуществлять координацию и контроль деятельности ведомств, их территориальных органов, а также подведомственных организаций Министерства; </w:t>
      </w:r>
    </w:p>
    <w:bookmarkEnd w:id="298"/>
    <w:bookmarkStart w:name="z315" w:id="2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обеспечивать своевременное и качественное исполнение поручений Главы государства, Администрации Президента Республики Казахстан и Правительства Республики Казахстан, а также планов законопроектных работ Правительства Республики Казахстан на соответствующие годы;</w:t>
      </w:r>
    </w:p>
    <w:bookmarkEnd w:id="299"/>
    <w:bookmarkStart w:name="z316" w:id="3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обращаться в суд при невыполнении или ненадлежащем выполнении физическими и юридическими лицами законных требований или предписаний, постановлений, выданных должностными лицами органов и подразделений охраны общественного здоровья;</w:t>
      </w:r>
    </w:p>
    <w:bookmarkEnd w:id="300"/>
    <w:bookmarkStart w:name="z317" w:id="3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создавать консультативно-совещательные и экспертные комиссии в пределах своей компетенции;</w:t>
      </w:r>
    </w:p>
    <w:bookmarkEnd w:id="301"/>
    <w:bookmarkStart w:name="z318" w:id="3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не разглашать информацию, составляющую коммерческую, служебную, иную, охраняемую законом тайну, полученную при осуществлении своих полномочий, за исключением случаев, установленных законами Республики Казахстан;</w:t>
      </w:r>
    </w:p>
    <w:bookmarkEnd w:id="302"/>
    <w:bookmarkStart w:name="z319" w:id="3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формировать приоритеты научных разработок фундаментального и прикладного характера, координировать научное сопровождение в сфере санитарно-эпидемиологического благополучия населения;</w:t>
      </w:r>
    </w:p>
    <w:bookmarkEnd w:id="303"/>
    <w:bookmarkStart w:name="z320" w:id="3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размещать государственный образовательный заказ по повышению квалификации и переподготовке кадров в сфере санитарно-эпидемиологического благополучия населения;</w:t>
      </w:r>
    </w:p>
    <w:bookmarkEnd w:id="304"/>
    <w:bookmarkStart w:name="z321" w:id="3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11) осуществлять иные права, предусмотренные действующими законодательными актами;</w:t>
      </w:r>
    </w:p>
    <w:bookmarkEnd w:id="305"/>
    <w:bookmarkStart w:name="z322" w:id="30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Глава 3. Организация деятельности Министерства</w:t>
      </w:r>
    </w:p>
    <w:bookmarkEnd w:id="306"/>
    <w:bookmarkStart w:name="z323" w:id="3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19. Руководство Министерством осуществляет Министр, который несет персональную ответственность за выполнение возложенных на Министерство задач и осуществление им своих функций.</w:t>
      </w:r>
    </w:p>
    <w:bookmarkEnd w:id="307"/>
    <w:bookmarkStart w:name="z1119" w:id="3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20. Министр назначается на должность Президентом Республики Казахстан по представлению Премьер-Министра Республики Казахстан, внесенному после консультаций с Мажилисом Парламента Республики Казахстан, и освобождается от должности Президентом Республики Казахстан.</w:t>
      </w:r>
    </w:p>
    <w:bookmarkEnd w:id="3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 в редакции постановления Правительства РК от 08.06.2017 </w:t>
      </w:r>
      <w:r>
        <w:rPr>
          <w:rFonts w:ascii="Consolas"/>
          <w:b w:val="false"/>
          <w:i w:val="false"/>
          <w:color w:val="000000"/>
          <w:sz w:val="20"/>
        </w:rPr>
        <w:t>№ 350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25" w:id="3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21. Министр имеет заместителей, которые назначаются на должности и освобождаются от должностей в соответствии с законодательством Республики Казахстан. </w:t>
      </w:r>
    </w:p>
    <w:bookmarkEnd w:id="309"/>
    <w:bookmarkStart w:name="z326" w:id="3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Полномочия Министра:</w:t>
      </w:r>
    </w:p>
    <w:bookmarkEnd w:id="310"/>
    <w:bookmarkStart w:name="z327" w:id="3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1) формирует политику в области здравоохранения; </w:t>
      </w:r>
    </w:p>
    <w:bookmarkEnd w:id="311"/>
    <w:bookmarkStart w:name="z328" w:id="3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2) обеспечивает межотраслевую координацию в пределах, предусмотренных законодательством Республики Казахстан;</w:t>
      </w:r>
    </w:p>
    <w:bookmarkEnd w:id="312"/>
    <w:bookmarkStart w:name="z329" w:id="3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3) определяет компетенцию и порядок взаимодействия ведомств с иными государственными органами;</w:t>
      </w:r>
    </w:p>
    <w:bookmarkEnd w:id="313"/>
    <w:bookmarkStart w:name="z330" w:id="3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4) в пределах компетенции Министерства принимает нормативные правовые акты;</w:t>
      </w:r>
    </w:p>
    <w:bookmarkEnd w:id="314"/>
    <w:bookmarkStart w:name="z331" w:id="3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5) представляет Министерство в Парламенте Республики Казахстан, иных государственных органах и организациях;</w:t>
      </w:r>
    </w:p>
    <w:bookmarkEnd w:id="315"/>
    <w:bookmarkStart w:name="z332" w:id="3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6) утверждает стратегические и программные документы Министерства;</w:t>
      </w:r>
    </w:p>
    <w:bookmarkEnd w:id="316"/>
    <w:bookmarkStart w:name="z333" w:id="3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7) осуществляет руководство деятельностью подведомственных организаций здравоохранения;</w:t>
      </w:r>
    </w:p>
    <w:bookmarkEnd w:id="317"/>
    <w:bookmarkStart w:name="z334" w:id="3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8) определяет полномочия своих заместителей;</w:t>
      </w:r>
    </w:p>
    <w:bookmarkEnd w:id="318"/>
    <w:bookmarkStart w:name="z335" w:id="3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9) утверждает регламенты и стандарты оказания государственных услуг;</w:t>
      </w:r>
    </w:p>
    <w:bookmarkEnd w:id="319"/>
    <w:bookmarkStart w:name="z336" w:id="3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10) принимает решения по другим вопросам, отнесенным к его компетенции.</w:t>
      </w:r>
    </w:p>
    <w:bookmarkEnd w:id="320"/>
    <w:bookmarkStart w:name="z337" w:id="3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Исполнение полномочий Министра в период его отсутствия осуществляется лицом, его замещающим в соответствии с действующим законодательством. </w:t>
      </w:r>
    </w:p>
    <w:bookmarkEnd w:id="321"/>
    <w:bookmarkStart w:name="z338" w:id="3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Министр определяет полномочия своих заместителей в соответствии с действующим законодательством Республики Казахстан.</w:t>
      </w:r>
    </w:p>
    <w:bookmarkEnd w:id="322"/>
    <w:bookmarkStart w:name="z339" w:id="3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24. Аппарат Министерства возглавляет ответственный секретарь, назначаемый на должность и освобождаемый от должности в соответствии с действующим законодательством Республики Казахстан.</w:t>
      </w:r>
    </w:p>
    <w:bookmarkEnd w:id="323"/>
    <w:bookmarkStart w:name="z340" w:id="324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Глава 4. Имущество Министерства</w:t>
      </w:r>
    </w:p>
    <w:bookmarkEnd w:id="324"/>
    <w:bookmarkStart w:name="z341" w:id="3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Министерство может иметь на праве оперативного управления обособленное имущество в случаях, предусмотренных законодательством Республики Казахстан.</w:t>
      </w:r>
    </w:p>
    <w:bookmarkEnd w:id="325"/>
    <w:bookmarkStart w:name="z342" w:id="3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Имущество Министерства формируется за счет имущества, переданного ему собственником, а также имущества (включая денежные доходы), приобретенного в результате собственной деятельности и иных источников, не запрещенных законодательством Республики Казахстан.</w:t>
      </w:r>
    </w:p>
    <w:bookmarkEnd w:id="326"/>
    <w:bookmarkStart w:name="z343" w:id="3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Имущество, закрепленное за Министерством, относится к республиканской собственности.</w:t>
      </w:r>
    </w:p>
    <w:bookmarkEnd w:id="327"/>
    <w:bookmarkStart w:name="z344" w:id="3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Министерство не вправе самостоятельно отчуждать или иным способом распоряжаться закрепленным за ним имуществом и имуществом, приобретенным за счет средств, выделенных ему по плану финансирования, если иное не установлено законодательством.</w:t>
      </w:r>
    </w:p>
    <w:bookmarkEnd w:id="328"/>
    <w:bookmarkStart w:name="z345" w:id="32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Глава 5. Реорганизация и упразднение Министерства</w:t>
      </w:r>
    </w:p>
    <w:bookmarkEnd w:id="329"/>
    <w:bookmarkStart w:name="z346" w:id="3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28. Реорганизация и упразднение Министерства осуществляются в соответствии с законодательством Республики Казахстан.</w:t>
      </w:r>
    </w:p>
    <w:bookmarkEnd w:id="330"/>
    <w:bookmarkStart w:name="z347" w:id="33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организаций, находящихся в ведении Министерства здравоохранения Республики Казахстан и его ведомств</w:t>
      </w:r>
    </w:p>
    <w:bookmarkEnd w:id="3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Перечень с изменениями, внесенными постановлениями Правительства РК от 31.05.2017 </w:t>
      </w:r>
      <w:r>
        <w:rPr>
          <w:rFonts w:ascii="Consolas"/>
          <w:b w:val="false"/>
          <w:i w:val="false"/>
          <w:color w:val="ff0000"/>
          <w:sz w:val="20"/>
        </w:rPr>
        <w:t>№ 322</w:t>
      </w:r>
      <w:r>
        <w:rPr>
          <w:rFonts w:ascii="Consolas"/>
          <w:b w:val="false"/>
          <w:i w:val="false"/>
          <w:color w:val="ff0000"/>
          <w:sz w:val="20"/>
        </w:rPr>
        <w:t xml:space="preserve">; от 22.01.2018 </w:t>
      </w:r>
      <w:r>
        <w:rPr>
          <w:rFonts w:ascii="Consolas"/>
          <w:b w:val="false"/>
          <w:i w:val="false"/>
          <w:color w:val="ff0000"/>
          <w:sz w:val="20"/>
        </w:rPr>
        <w:t>№ 24</w:t>
      </w:r>
      <w:r>
        <w:rPr>
          <w:rFonts w:ascii="Consolas"/>
          <w:b w:val="false"/>
          <w:i w:val="false"/>
          <w:color w:val="ff0000"/>
          <w:sz w:val="20"/>
        </w:rPr>
        <w:t xml:space="preserve">; от 05.04.2018 </w:t>
      </w:r>
      <w:r>
        <w:rPr>
          <w:rFonts w:ascii="Consolas"/>
          <w:b w:val="false"/>
          <w:i w:val="false"/>
          <w:color w:val="ff0000"/>
          <w:sz w:val="20"/>
        </w:rPr>
        <w:t>№ 166</w:t>
      </w:r>
      <w:r>
        <w:rPr>
          <w:rFonts w:ascii="Consolas"/>
          <w:b w:val="false"/>
          <w:i w:val="false"/>
          <w:color w:val="ff0000"/>
          <w:sz w:val="20"/>
        </w:rPr>
        <w:t xml:space="preserve">; от 11.05.2018 </w:t>
      </w:r>
      <w:r>
        <w:rPr>
          <w:rFonts w:ascii="Consolas"/>
          <w:b w:val="false"/>
          <w:i w:val="false"/>
          <w:color w:val="ff0000"/>
          <w:sz w:val="20"/>
        </w:rPr>
        <w:t>№ 255</w:t>
      </w:r>
      <w:r>
        <w:rPr>
          <w:rFonts w:ascii="Consolas"/>
          <w:b w:val="false"/>
          <w:i w:val="false"/>
          <w:color w:val="ff0000"/>
          <w:sz w:val="20"/>
        </w:rPr>
        <w:t>.</w:t>
      </w:r>
    </w:p>
    <w:bookmarkStart w:name="z348" w:id="33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1. Государственные предприятия на праве хозяйственного ведения</w:t>
      </w:r>
    </w:p>
    <w:bookmarkEnd w:id="332"/>
    <w:bookmarkStart w:name="z349" w:id="3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1. Исключена постановлением Правительства РК от 05.04.2018 </w:t>
      </w:r>
      <w:r>
        <w:rPr>
          <w:rFonts w:ascii="Consolas"/>
          <w:b w:val="false"/>
          <w:i w:val="false"/>
          <w:color w:val="ff0000"/>
          <w:sz w:val="20"/>
        </w:rPr>
        <w:t>№ 166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</w:t>
      </w:r>
      <w:r>
        <w:rPr>
          <w:rFonts w:ascii="Consolas"/>
          <w:b w:val="false"/>
          <w:i w:val="false"/>
          <w:color w:val="ff0000"/>
          <w:sz w:val="20"/>
        </w:rPr>
        <w:t xml:space="preserve">2. Исключена постановлением Правительства РК от 05.04.2018 </w:t>
      </w:r>
      <w:r>
        <w:rPr>
          <w:rFonts w:ascii="Consolas"/>
          <w:b w:val="false"/>
          <w:i w:val="false"/>
          <w:color w:val="ff0000"/>
          <w:sz w:val="20"/>
        </w:rPr>
        <w:t>№ 166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</w:t>
      </w:r>
      <w:r>
        <w:rPr>
          <w:rFonts w:ascii="Consolas"/>
          <w:b w:val="false"/>
          <w:i w:val="false"/>
          <w:color w:val="ff0000"/>
          <w:sz w:val="20"/>
        </w:rPr>
        <w:t xml:space="preserve">3. Исключена постановлением Правительства РК от 05.04.2018 </w:t>
      </w:r>
      <w:r>
        <w:rPr>
          <w:rFonts w:ascii="Consolas"/>
          <w:b w:val="false"/>
          <w:i w:val="false"/>
          <w:color w:val="ff0000"/>
          <w:sz w:val="20"/>
        </w:rPr>
        <w:t>№ 166</w:t>
      </w:r>
    </w:p>
    <w:bookmarkEnd w:id="333"/>
    <w:bookmarkStart w:name="z352" w:id="3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Карагандинский государственный медицинский университет</w:t>
      </w:r>
    </w:p>
    <w:bookmarkEnd w:id="334"/>
    <w:bookmarkStart w:name="z353" w:id="3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Республиканский центр развития здравоохранения</w:t>
      </w:r>
    </w:p>
    <w:bookmarkEnd w:id="3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6. Исключена постановлением Правительства РК от 22.01.2018 </w:t>
      </w:r>
      <w:r>
        <w:rPr>
          <w:rFonts w:ascii="Consolas"/>
          <w:b w:val="false"/>
          <w:i w:val="false"/>
          <w:color w:val="000000"/>
          <w:sz w:val="20"/>
        </w:rPr>
        <w:t xml:space="preserve">№ 24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55" w:id="3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Научно-исследовательский кожно-венерологический институт</w:t>
      </w:r>
    </w:p>
    <w:bookmarkEnd w:id="3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8. Исключена постановлением Правительства РК от 05.04.2018 </w:t>
      </w:r>
      <w:r>
        <w:rPr>
          <w:rFonts w:ascii="Consolas"/>
          <w:b w:val="false"/>
          <w:i w:val="false"/>
          <w:color w:val="000000"/>
          <w:sz w:val="20"/>
        </w:rPr>
        <w:t>№ 166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57" w:id="3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Государственный медицинский университет города Семей</w:t>
      </w:r>
    </w:p>
    <w:bookmarkEnd w:id="337"/>
    <w:bookmarkStart w:name="z358" w:id="3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Национальный центр экспертизы лекарственных средств, изделий медицинского назначения и медицинской техники</w:t>
      </w:r>
    </w:p>
    <w:bookmarkEnd w:id="338"/>
    <w:bookmarkStart w:name="z359" w:id="3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Научно-исследовательский институт травматологии и ортопедии</w:t>
      </w:r>
    </w:p>
    <w:bookmarkEnd w:id="339"/>
    <w:bookmarkStart w:name="z360" w:id="3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Научно-производственный центр трансфузиологии</w:t>
      </w:r>
    </w:p>
    <w:bookmarkEnd w:id="340"/>
    <w:bookmarkStart w:name="z361" w:id="3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Республиканский Центр санитарной авиации</w:t>
      </w:r>
    </w:p>
    <w:bookmarkEnd w:id="341"/>
    <w:bookmarkStart w:name="z362" w:id="3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Республиканский научно-практический центр психического здоровья.</w:t>
      </w:r>
    </w:p>
    <w:bookmarkEnd w:id="342"/>
    <w:bookmarkStart w:name="z363" w:id="3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Республиканский центр электронного здравоохранения</w:t>
      </w:r>
    </w:p>
    <w:bookmarkEnd w:id="343"/>
    <w:bookmarkStart w:name="z364" w:id="3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Западно-Казахстанский государственный медицинский университет имени Марата Оспанова</w:t>
      </w:r>
    </w:p>
    <w:bookmarkEnd w:id="344"/>
    <w:bookmarkStart w:name="z365" w:id="3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Республиканский центр по профилактике и борьбе со СПИД</w:t>
      </w:r>
    </w:p>
    <w:bookmarkEnd w:id="345"/>
    <w:bookmarkStart w:name="z366" w:id="3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18. Республиканский центр крови</w:t>
      </w:r>
    </w:p>
    <w:bookmarkEnd w:id="346"/>
    <w:bookmarkStart w:name="z367" w:id="3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19. Республиканский клинический госпиталь для инвалидов Отечественной войны </w:t>
      </w:r>
    </w:p>
    <w:bookmarkEnd w:id="3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20. Исключена постановлением Правительства РК от 05.04.2018 </w:t>
      </w:r>
      <w:r>
        <w:rPr>
          <w:rFonts w:ascii="Consolas"/>
          <w:b w:val="false"/>
          <w:i w:val="false"/>
          <w:color w:val="000000"/>
          <w:sz w:val="20"/>
        </w:rPr>
        <w:t>№ 166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369" w:id="3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21. Национальный центр гигиены труда и профессиональных заболеваний</w:t>
      </w:r>
    </w:p>
    <w:bookmarkEnd w:id="348"/>
    <w:bookmarkStart w:name="z370" w:id="3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Национальный научный центр фтизиопульмонологии Республики Казахстан</w:t>
      </w:r>
    </w:p>
    <w:bookmarkEnd w:id="349"/>
    <w:bookmarkStart w:name="z371" w:id="3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Центральный клинический госпиталь для инвалидов Отечественной войны</w:t>
      </w:r>
    </w:p>
    <w:bookmarkEnd w:id="350"/>
    <w:bookmarkStart w:name="z372" w:id="3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24. Республиканский центр реабилитации "Бурабай"</w:t>
      </w:r>
    </w:p>
    <w:bookmarkEnd w:id="351"/>
    <w:bookmarkStart w:name="z1118" w:id="3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Республиканский центр по координации трансплантации и высокотехнологичных медицинских услуг</w:t>
      </w:r>
    </w:p>
    <w:bookmarkEnd w:id="3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Национальный центр общественного здравоохранения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Казахский научный центр карантинных и зоонозных инфекций им. Масгута Айкимбаева</w:t>
      </w:r>
    </w:p>
    <w:bookmarkStart w:name="z373" w:id="35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Казенные предприятия</w:t>
      </w:r>
    </w:p>
    <w:bookmarkEnd w:id="353"/>
    <w:bookmarkStart w:name="z374" w:id="3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Научно-исследовательский институт радиационной медицины и экологии</w:t>
      </w:r>
    </w:p>
    <w:bookmarkEnd w:id="354"/>
    <w:bookmarkStart w:name="z375" w:id="3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Детский клинический санаторий "Алатау"</w:t>
      </w:r>
    </w:p>
    <w:bookmarkEnd w:id="355"/>
    <w:bookmarkStart w:name="z376" w:id="3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Республиканский детский реабилитационный центр "Балбулак"</w:t>
      </w:r>
    </w:p>
    <w:bookmarkEnd w:id="356"/>
    <w:bookmarkStart w:name="z377" w:id="35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Товарищества с ограниченной ответственностью</w:t>
      </w:r>
    </w:p>
    <w:bookmarkEnd w:id="3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Раздел 3 в редакции постановления Правительства РК от 11.05.2018 </w:t>
      </w:r>
      <w:r>
        <w:rPr>
          <w:rFonts w:ascii="Consolas"/>
          <w:b w:val="false"/>
          <w:i w:val="false"/>
          <w:color w:val="ff0000"/>
          <w:sz w:val="20"/>
        </w:rPr>
        <w:t>№ 255</w:t>
      </w:r>
      <w:r>
        <w:rPr>
          <w:rFonts w:ascii="Consolas"/>
          <w:b w:val="false"/>
          <w:i w:val="false"/>
          <w:color w:val="ff0000"/>
          <w:sz w:val="20"/>
        </w:rPr>
        <w:t>.</w:t>
      </w:r>
    </w:p>
    <w:bookmarkStart w:name="z378" w:id="3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СК-Фармация</w:t>
      </w:r>
    </w:p>
    <w:bookmarkEnd w:id="358"/>
    <w:bookmarkStart w:name="z1136" w:id="3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Национальный научный онкологический центр</w:t>
      </w:r>
    </w:p>
    <w:bookmarkEnd w:id="359"/>
    <w:bookmarkStart w:name="z379" w:id="36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Акционерные общества</w:t>
      </w:r>
    </w:p>
    <w:bookmarkEnd w:id="360"/>
    <w:bookmarkStart w:name="z380" w:id="3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Национальный научный медицинский центр</w:t>
      </w:r>
    </w:p>
    <w:bookmarkEnd w:id="361"/>
    <w:bookmarkStart w:name="z381" w:id="3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Медицинский университет Астана</w:t>
      </w:r>
    </w:p>
    <w:bookmarkEnd w:id="362"/>
    <w:bookmarkStart w:name="z382" w:id="3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Казахский ордена "Знак Почета" научно-исследовательский институт глазных болезней</w:t>
      </w:r>
    </w:p>
    <w:bookmarkEnd w:id="363"/>
    <w:bookmarkStart w:name="z383" w:id="3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Научный центр урологии имени академика Б.У. Джарбусынова</w:t>
      </w:r>
    </w:p>
    <w:bookmarkEnd w:id="364"/>
    <w:bookmarkStart w:name="z384" w:id="3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Национальный научный центр хирургии имени А.Н. Сызганова</w:t>
      </w:r>
    </w:p>
    <w:bookmarkEnd w:id="365"/>
    <w:bookmarkStart w:name="z385" w:id="3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КазМедТех</w:t>
      </w:r>
    </w:p>
    <w:bookmarkEnd w:id="366"/>
    <w:bookmarkStart w:name="z386" w:id="3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Фонд социального медицинского страхования</w:t>
      </w:r>
    </w:p>
    <w:bookmarkEnd w:id="367"/>
    <w:bookmarkStart w:name="z387" w:id="3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"Южно-Казахстанская государственная фармацевтическая академия"</w:t>
      </w:r>
    </w:p>
    <w:bookmarkEnd w:id="368"/>
    <w:bookmarkStart w:name="z388" w:id="3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Национальный центр нейрохирургии</w:t>
      </w:r>
    </w:p>
    <w:bookmarkEnd w:id="369"/>
    <w:bookmarkStart w:name="z389" w:id="3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Национальный научный кардиохирургический центр</w:t>
      </w:r>
    </w:p>
    <w:bookmarkEnd w:id="370"/>
    <w:bookmarkStart w:name="z1135" w:id="3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Некоммерческое акционерное общество "Казахский национальный медицинский университет имени С.Д. Асфендиярова"</w:t>
      </w:r>
    </w:p>
    <w:bookmarkEnd w:id="371"/>
    <w:bookmarkStart w:name="z390" w:id="37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5. Государственные учреждения</w:t>
      </w:r>
    </w:p>
    <w:bookmarkEnd w:id="372"/>
    <w:bookmarkStart w:name="z391" w:id="3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1. Казахский республиканский лепрозорий </w:t>
      </w:r>
    </w:p>
    <w:bookmarkEnd w:id="373"/>
    <w:bookmarkStart w:name="z392" w:id="3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2. Республиканская психиатрическая больница специализированного типа с интенсивным наблюдением </w:t>
      </w:r>
    </w:p>
    <w:bookmarkEnd w:id="374"/>
    <w:bookmarkStart w:name="z393" w:id="3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Республиканский центр специального медицинского обеспечения</w:t>
      </w:r>
    </w:p>
    <w:bookmarkEnd w:id="375"/>
    <w:bookmarkStart w:name="z394" w:id="37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территориальных подразделений, находящихся в ведении ведомств</w:t>
      </w:r>
    </w:p>
    <w:bookmarkEnd w:id="376"/>
    <w:bookmarkStart w:name="z395" w:id="377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1. Территориальные подразделения Комитета фармации Министерства здравоохранения Республики Казахстан</w:t>
      </w:r>
    </w:p>
    <w:bookmarkEnd w:id="377"/>
    <w:bookmarkStart w:name="z396" w:id="3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Департамент Комитета фармации по городу Астане</w:t>
      </w:r>
    </w:p>
    <w:bookmarkEnd w:id="378"/>
    <w:bookmarkStart w:name="z397" w:id="3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Департамент Комитета фармации по городу Алматы</w:t>
      </w:r>
    </w:p>
    <w:bookmarkEnd w:id="379"/>
    <w:bookmarkStart w:name="z398" w:id="3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Департамент Комитета фармации по Акмолинской области</w:t>
      </w:r>
    </w:p>
    <w:bookmarkEnd w:id="380"/>
    <w:bookmarkStart w:name="z399" w:id="3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Департамент Комитета фармации по Актюбинской области</w:t>
      </w:r>
    </w:p>
    <w:bookmarkEnd w:id="381"/>
    <w:bookmarkStart w:name="z400" w:id="3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Департамент Комитета фармации по Алматинской области</w:t>
      </w:r>
    </w:p>
    <w:bookmarkEnd w:id="382"/>
    <w:bookmarkStart w:name="z401" w:id="3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Департамент Комитета фармации по Атырауской области</w:t>
      </w:r>
    </w:p>
    <w:bookmarkEnd w:id="383"/>
    <w:bookmarkStart w:name="z402" w:id="3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Департамент Комитета фармации по Восточно-Казахстанской области</w:t>
      </w:r>
    </w:p>
    <w:bookmarkEnd w:id="384"/>
    <w:bookmarkStart w:name="z403" w:id="3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Департамент Комитета фармации по Жамбылской области</w:t>
      </w:r>
    </w:p>
    <w:bookmarkEnd w:id="385"/>
    <w:bookmarkStart w:name="z404" w:id="3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Департамент Комитета фармации по Западно-Казахстанской области</w:t>
      </w:r>
    </w:p>
    <w:bookmarkEnd w:id="386"/>
    <w:bookmarkStart w:name="z405" w:id="3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Департамент Комитета фармации по Карагандинской области</w:t>
      </w:r>
    </w:p>
    <w:bookmarkEnd w:id="387"/>
    <w:bookmarkStart w:name="z406" w:id="3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Департамент Комитета фармации по Костанайской области</w:t>
      </w:r>
    </w:p>
    <w:bookmarkEnd w:id="388"/>
    <w:bookmarkStart w:name="z407" w:id="3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Департамент Комитета фармации по Кызылординской области</w:t>
      </w:r>
    </w:p>
    <w:bookmarkEnd w:id="389"/>
    <w:bookmarkStart w:name="z408" w:id="3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Департамент Комитета фармации по Мангистауской области</w:t>
      </w:r>
    </w:p>
    <w:bookmarkEnd w:id="390"/>
    <w:bookmarkStart w:name="z409" w:id="3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Департамент Комитета фармации по Павлодарской области</w:t>
      </w:r>
    </w:p>
    <w:bookmarkEnd w:id="391"/>
    <w:bookmarkStart w:name="z410" w:id="3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Департамент Комитета фармации по Северо-Казахстанской области</w:t>
      </w:r>
    </w:p>
    <w:bookmarkEnd w:id="392"/>
    <w:bookmarkStart w:name="z411" w:id="3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Департамент Комитета фармации по Туркестанской области</w:t>
      </w:r>
    </w:p>
    <w:bookmarkEnd w:id="3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16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137" w:id="3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Департамент Комитета фармации по городу Шымкент</w:t>
      </w:r>
    </w:p>
    <w:bookmarkEnd w:id="3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Перечень дополнен пунктом 17 в соответствии с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412" w:id="395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Территориальные подразделения Комитета оплаты медицинских услуг Министерства здравоохранения Республики Казахстан</w:t>
      </w:r>
    </w:p>
    <w:bookmarkEnd w:id="3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Раздел 2 исключен постановлением Правительства РК от 29.12.2017 </w:t>
      </w:r>
      <w:r>
        <w:rPr>
          <w:rFonts w:ascii="Consolas"/>
          <w:b w:val="false"/>
          <w:i w:val="false"/>
          <w:color w:val="ff0000"/>
          <w:sz w:val="20"/>
        </w:rPr>
        <w:t>№ 942</w:t>
      </w:r>
      <w:r>
        <w:rPr>
          <w:rFonts w:ascii="Consolas"/>
          <w:b w:val="false"/>
          <w:i w:val="false"/>
          <w:color w:val="ff0000"/>
          <w:sz w:val="20"/>
        </w:rPr>
        <w:t xml:space="preserve"> (вводится в действие после дня его первого официального опубликования).</w:t>
      </w:r>
    </w:p>
    <w:bookmarkStart w:name="z429" w:id="39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3. Территориальные подразделения Комитета охраны общественного здоровья Министерства здравоохранения Республики Казахстан</w:t>
      </w:r>
    </w:p>
    <w:bookmarkEnd w:id="396"/>
    <w:bookmarkStart w:name="z430" w:id="3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Департамент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397"/>
    <w:bookmarkStart w:name="z431" w:id="3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Аккольское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398"/>
    <w:bookmarkStart w:name="z432" w:id="3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Аршалынское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399"/>
    <w:bookmarkStart w:name="z433" w:id="4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Астраханское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0"/>
    <w:bookmarkStart w:name="z434" w:id="4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Атбасарское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1"/>
    <w:bookmarkStart w:name="z435" w:id="4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Буландынское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2"/>
    <w:bookmarkStart w:name="z436" w:id="4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Егиндыкольское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3"/>
    <w:bookmarkStart w:name="z437" w:id="4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Енбекшильдерское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4"/>
    <w:bookmarkStart w:name="z438" w:id="4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Ерейментауское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5"/>
    <w:bookmarkStart w:name="z439" w:id="4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Есильское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6"/>
    <w:bookmarkStart w:name="z440" w:id="4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Жаксынское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7"/>
    <w:bookmarkStart w:name="z441" w:id="4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Жаркаинское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8"/>
    <w:bookmarkStart w:name="z442" w:id="4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Зерендинское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09"/>
    <w:bookmarkStart w:name="z443" w:id="4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Коргалжынское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10"/>
    <w:bookmarkStart w:name="z444" w:id="4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Сандыктауское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11"/>
    <w:bookmarkStart w:name="z445" w:id="4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Степногорское городское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12"/>
    <w:bookmarkStart w:name="z446" w:id="4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Кокшетауское городское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13"/>
    <w:bookmarkStart w:name="z447" w:id="4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18. Целиноградское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14"/>
    <w:bookmarkStart w:name="z448" w:id="4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19. Шортандинское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15"/>
    <w:bookmarkStart w:name="z449" w:id="4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20. Бурабайское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416"/>
    <w:bookmarkStart w:name="z450" w:id="4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21. Департамент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17"/>
    <w:bookmarkStart w:name="z451" w:id="4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Актобинское городское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18"/>
    <w:bookmarkStart w:name="z452" w:id="4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Айтекебийское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19"/>
    <w:bookmarkStart w:name="z453" w:id="4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24. Алгинское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0"/>
    <w:bookmarkStart w:name="z454" w:id="4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Байганинское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1"/>
    <w:bookmarkStart w:name="z455" w:id="4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Иргизское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2"/>
    <w:bookmarkStart w:name="z456" w:id="4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Каргалинское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3"/>
    <w:bookmarkStart w:name="z457" w:id="4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28. Кобдинское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4"/>
    <w:bookmarkStart w:name="z458" w:id="4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29. Мартукское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5"/>
    <w:bookmarkStart w:name="z459" w:id="4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30. Мугалжарское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426"/>
    <w:bookmarkStart w:name="z460" w:id="4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31. Темирское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7"/>
    <w:bookmarkStart w:name="z461" w:id="4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32. Уилское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8"/>
    <w:bookmarkStart w:name="z462" w:id="4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33. Хромтауское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29"/>
    <w:bookmarkStart w:name="z463" w:id="4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34. Шалкарское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</w:t>
      </w:r>
    </w:p>
    <w:bookmarkEnd w:id="430"/>
    <w:bookmarkStart w:name="z464" w:id="4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35. Департамент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1"/>
    <w:bookmarkStart w:name="z465" w:id="4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36. Аксуское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2"/>
    <w:bookmarkStart w:name="z466" w:id="4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37. Алакольское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3"/>
    <w:bookmarkStart w:name="z467" w:id="4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38. Балхашское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4"/>
    <w:bookmarkStart w:name="z468" w:id="4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39. Енбекшиказахское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5"/>
    <w:bookmarkStart w:name="z469" w:id="4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40. Ескельдинское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6"/>
    <w:bookmarkStart w:name="z470" w:id="4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41. Жамбылское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7"/>
    <w:bookmarkStart w:name="z471" w:id="4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42. Илийское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8"/>
    <w:bookmarkStart w:name="z472" w:id="4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43. Карасайское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39"/>
    <w:bookmarkStart w:name="z473" w:id="4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44. Каратальское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0"/>
    <w:bookmarkStart w:name="z474" w:id="4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45. Кербулакское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1"/>
    <w:bookmarkStart w:name="z475" w:id="4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46. Коксуское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2"/>
    <w:bookmarkStart w:name="z476" w:id="4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47. Панфиловское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3"/>
    <w:bookmarkStart w:name="z477" w:id="4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48. Райымбекское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4"/>
    <w:bookmarkStart w:name="z478" w:id="4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49. Саркандское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5"/>
    <w:bookmarkStart w:name="z479" w:id="4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50. Талгарское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6"/>
    <w:bookmarkStart w:name="z480" w:id="4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51. Уйгурское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7"/>
    <w:bookmarkStart w:name="z481" w:id="4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52. Капшагайское городское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8"/>
    <w:bookmarkStart w:name="z482" w:id="4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53. Талдыкорганское городское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49"/>
    <w:bookmarkStart w:name="z483" w:id="4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54. Текелийское городское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</w:t>
      </w:r>
    </w:p>
    <w:bookmarkEnd w:id="450"/>
    <w:bookmarkStart w:name="z484" w:id="4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55. Департамент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1"/>
    <w:bookmarkStart w:name="z485" w:id="4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56. Атырауское городское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2"/>
    <w:bookmarkStart w:name="z486" w:id="4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57. Жылыойское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3"/>
    <w:bookmarkStart w:name="z487" w:id="4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58. Индерское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4"/>
    <w:bookmarkStart w:name="z488" w:id="4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59. Исатайское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5"/>
    <w:bookmarkStart w:name="z489" w:id="4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60. Кзылкугинское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6"/>
    <w:bookmarkStart w:name="z490" w:id="4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61. Курмангазинское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7"/>
    <w:bookmarkStart w:name="z491" w:id="4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62. Макатское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8"/>
    <w:bookmarkStart w:name="z492" w:id="4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63. Махамбетское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</w:t>
      </w:r>
    </w:p>
    <w:bookmarkEnd w:id="459"/>
    <w:bookmarkStart w:name="z493" w:id="4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64. Департамент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0"/>
    <w:bookmarkStart w:name="z494" w:id="4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65. Усть-Каменогорское городское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1"/>
    <w:bookmarkStart w:name="z495" w:id="4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66. Семейское городское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2"/>
    <w:bookmarkStart w:name="z496" w:id="4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67. Аягозское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3"/>
    <w:bookmarkStart w:name="z497" w:id="4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68. Абайское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4"/>
    <w:bookmarkStart w:name="z498" w:id="4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69. Бескарагайское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5"/>
    <w:bookmarkStart w:name="z499" w:id="4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70. Бородулихинское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6"/>
    <w:bookmarkStart w:name="z500" w:id="4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71. Глубоковское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7"/>
    <w:bookmarkStart w:name="z501" w:id="4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72. Жарминское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8"/>
    <w:bookmarkStart w:name="z502" w:id="4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73. Зайсанское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69"/>
    <w:bookmarkStart w:name="z503" w:id="4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74. Зыряновское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0"/>
    <w:bookmarkStart w:name="z504" w:id="4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75. Катон-Карагайское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1"/>
    <w:bookmarkStart w:name="z505" w:id="4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76. Кокпектинское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2"/>
    <w:bookmarkStart w:name="z506" w:id="4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77. Курчатовское городское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3"/>
    <w:bookmarkStart w:name="z507" w:id="4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78. Курчумское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4"/>
    <w:bookmarkStart w:name="z508" w:id="4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79. Риддерское городское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5"/>
    <w:bookmarkStart w:name="z509" w:id="4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80. Тарбагатайское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6"/>
    <w:bookmarkStart w:name="z510" w:id="4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81. Уланское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7"/>
    <w:bookmarkStart w:name="z511" w:id="4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82. Урджарское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8"/>
    <w:bookmarkStart w:name="z512" w:id="4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83. Шемонайхинское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</w:t>
      </w:r>
    </w:p>
    <w:bookmarkEnd w:id="479"/>
    <w:bookmarkStart w:name="z513" w:id="4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84. Департамент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0"/>
    <w:bookmarkStart w:name="z514" w:id="4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85. Таразское городское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1"/>
    <w:bookmarkStart w:name="z515" w:id="4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86. Байзакское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2"/>
    <w:bookmarkStart w:name="z516" w:id="4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87. Управление охраны общественного здоровья района имени Т. Рыскулова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3"/>
    <w:bookmarkStart w:name="z517" w:id="4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88. Жамбылское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4"/>
    <w:bookmarkStart w:name="z518" w:id="4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89. Жуалынское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5"/>
    <w:bookmarkStart w:name="z519" w:id="4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90. Кордайское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6"/>
    <w:bookmarkStart w:name="z520" w:id="4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91. Меркенское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7"/>
    <w:bookmarkStart w:name="z521" w:id="4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92. Мойынкумское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8"/>
    <w:bookmarkStart w:name="z522" w:id="4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93. Сарысуское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89"/>
    <w:bookmarkStart w:name="z523" w:id="4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94. Таласское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90"/>
    <w:bookmarkStart w:name="z524" w:id="4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95. Шуское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</w:t>
      </w:r>
    </w:p>
    <w:bookmarkEnd w:id="491"/>
    <w:bookmarkStart w:name="z525" w:id="4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96. Департамент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492"/>
    <w:bookmarkStart w:name="z526" w:id="4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97. Уральское городское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493"/>
    <w:bookmarkStart w:name="z527" w:id="4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98. Акжаикское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494"/>
    <w:bookmarkStart w:name="z528" w:id="4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99. Бокейординское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495"/>
    <w:bookmarkStart w:name="z529" w:id="4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100. Бурлинское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496"/>
    <w:bookmarkStart w:name="z530" w:id="4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101. Жангалинское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497"/>
    <w:bookmarkStart w:name="z531" w:id="4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102. Жанибекское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498"/>
    <w:bookmarkStart w:name="z532" w:id="4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103. Зеленовское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499"/>
    <w:bookmarkStart w:name="z533" w:id="5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104. Казталовское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500"/>
    <w:bookmarkStart w:name="z534" w:id="5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105. Каратобинское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501"/>
    <w:bookmarkStart w:name="z535" w:id="5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106. Сырымское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502"/>
    <w:bookmarkStart w:name="z536" w:id="5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107. Таскалинское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503"/>
    <w:bookmarkStart w:name="z537" w:id="5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108. Теректинское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504"/>
    <w:bookmarkStart w:name="z538" w:id="5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109. Чингирлауское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</w:t>
      </w:r>
    </w:p>
    <w:bookmarkEnd w:id="505"/>
    <w:bookmarkStart w:name="z539" w:id="5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110. Департамент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06"/>
    <w:bookmarkStart w:name="z540" w:id="5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111. Абайское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07"/>
    <w:bookmarkStart w:name="z541" w:id="5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112. Актогайское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08"/>
    <w:bookmarkStart w:name="z542" w:id="5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113. Бухаржырауское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09"/>
    <w:bookmarkStart w:name="z543" w:id="5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114. Жанааркинское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0"/>
    <w:bookmarkStart w:name="z544" w:id="5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115. Каркаралинское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1"/>
    <w:bookmarkStart w:name="z545" w:id="5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116. Управление охраны общественного здоровья района имени Казыбек би города Караганда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2"/>
    <w:bookmarkStart w:name="z546" w:id="5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117. Управление охраны общественного здоровья Октябрьского района города Караганда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3"/>
    <w:bookmarkStart w:name="z547" w:id="5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118. Нуринское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4"/>
    <w:bookmarkStart w:name="z548" w:id="5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119. Осакаровское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5"/>
    <w:bookmarkStart w:name="z549" w:id="5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120. Улытауское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6"/>
    <w:bookmarkStart w:name="z550" w:id="5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121. Шетское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7"/>
    <w:bookmarkStart w:name="z551" w:id="5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122. Балхашское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8"/>
    <w:bookmarkStart w:name="z552" w:id="5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123. Жезказганское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19"/>
    <w:bookmarkStart w:name="z553" w:id="5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124. Каражалское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20"/>
    <w:bookmarkStart w:name="z554" w:id="5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125. Приозерское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21"/>
    <w:bookmarkStart w:name="z555" w:id="5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126. Саранское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22"/>
    <w:bookmarkStart w:name="z556" w:id="5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127. Сатпаевское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23"/>
    <w:bookmarkStart w:name="z557" w:id="5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128. Темиртауское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24"/>
    <w:bookmarkStart w:name="z558" w:id="5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129. Шахтинское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</w:t>
      </w:r>
    </w:p>
    <w:bookmarkEnd w:id="525"/>
    <w:bookmarkStart w:name="z559" w:id="5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130. Департамент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26"/>
    <w:bookmarkStart w:name="z560" w:id="5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131. Алтынсаринское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27"/>
    <w:bookmarkStart w:name="z561" w:id="5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132. Амангельдинское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28"/>
    <w:bookmarkStart w:name="z562" w:id="5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133. Аулиекольское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29"/>
    <w:bookmarkStart w:name="z563" w:id="5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134. Денисовское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0"/>
    <w:bookmarkStart w:name="z564" w:id="5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135. Жангельдинское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1"/>
    <w:bookmarkStart w:name="z565" w:id="5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136. Житикаринское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2"/>
    <w:bookmarkStart w:name="z566" w:id="5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137. Камыстинское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3"/>
    <w:bookmarkStart w:name="z567" w:id="5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138. Карабалыкское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4"/>
    <w:bookmarkStart w:name="z568" w:id="5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139. Карасуское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5"/>
    <w:bookmarkStart w:name="z569" w:id="5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140. Мендыкаринское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6"/>
    <w:bookmarkStart w:name="z570" w:id="5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141. Наурзумское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7"/>
    <w:bookmarkStart w:name="z571" w:id="5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142. Сарыкольское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8"/>
    <w:bookmarkStart w:name="z572" w:id="5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143. Тарановское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39"/>
    <w:bookmarkStart w:name="z573" w:id="5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144. Узункольское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40"/>
    <w:bookmarkStart w:name="z574" w:id="5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145. Федоровское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41"/>
    <w:bookmarkStart w:name="z575" w:id="5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146. Аркалыкское городское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42"/>
    <w:bookmarkStart w:name="z576" w:id="5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147. Костанайское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43"/>
    <w:bookmarkStart w:name="z577" w:id="5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148. Управление охраны общественного здоровья города Костанай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44"/>
    <w:bookmarkStart w:name="z578" w:id="5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149. Лисаковское городское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45"/>
    <w:bookmarkStart w:name="z579" w:id="5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150. Рудненское городское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546"/>
    <w:bookmarkStart w:name="z580" w:id="5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151. Департамент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47"/>
    <w:bookmarkStart w:name="z581" w:id="5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152. Аральское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48"/>
    <w:bookmarkStart w:name="z582" w:id="5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153. Казалинское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49"/>
    <w:bookmarkStart w:name="z583" w:id="5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154. Кармакшинское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50"/>
    <w:bookmarkStart w:name="z584" w:id="5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155. Жалагашское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51"/>
    <w:bookmarkStart w:name="z585" w:id="5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156. Сырдарьинское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52"/>
    <w:bookmarkStart w:name="z586" w:id="5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157. Шиелийское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53"/>
    <w:bookmarkStart w:name="z587" w:id="5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158. Жанакорганское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54"/>
    <w:bookmarkStart w:name="z588" w:id="5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159. Кызылординское городское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</w:t>
      </w:r>
    </w:p>
    <w:bookmarkEnd w:id="555"/>
    <w:bookmarkStart w:name="z589" w:id="5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160. Департамент охраны общественного здоровья Мангистауской области Комитета охраны общественного здоровья Министерства здравоохранения Республики Казахстан</w:t>
      </w:r>
    </w:p>
    <w:bookmarkEnd w:id="556"/>
    <w:bookmarkStart w:name="z590" w:id="5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161. Актауское городское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</w:t>
      </w:r>
    </w:p>
    <w:bookmarkEnd w:id="557"/>
    <w:bookmarkStart w:name="z591" w:id="5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162. Жанаозенское городское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</w:t>
      </w:r>
    </w:p>
    <w:bookmarkEnd w:id="558"/>
    <w:bookmarkStart w:name="z592" w:id="5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163. Мангистауское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</w:t>
      </w:r>
    </w:p>
    <w:bookmarkEnd w:id="559"/>
    <w:bookmarkStart w:name="z593" w:id="5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164. Тупкараганское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</w:t>
      </w:r>
    </w:p>
    <w:bookmarkEnd w:id="560"/>
    <w:bookmarkStart w:name="z594" w:id="5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165. Бейнеуское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</w:t>
      </w:r>
    </w:p>
    <w:bookmarkEnd w:id="561"/>
    <w:bookmarkStart w:name="z595" w:id="5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166. Каракиянское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</w:t>
      </w:r>
    </w:p>
    <w:bookmarkEnd w:id="562"/>
    <w:bookmarkStart w:name="z596" w:id="5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167. Мунайлинское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</w:t>
      </w:r>
    </w:p>
    <w:bookmarkEnd w:id="563"/>
    <w:bookmarkStart w:name="z597" w:id="5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168. Департамент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64"/>
    <w:bookmarkStart w:name="z598" w:id="5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169. Павлодарское городское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65"/>
    <w:bookmarkStart w:name="z599" w:id="5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170. Аксуское городское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66"/>
    <w:bookmarkStart w:name="z600" w:id="5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171. Экибастузское городское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67"/>
    <w:bookmarkStart w:name="z601" w:id="5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172. Баянаульское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68"/>
    <w:bookmarkStart w:name="z602" w:id="5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173. Актогайское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69"/>
    <w:bookmarkStart w:name="z603" w:id="5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174. Железинское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70"/>
    <w:bookmarkStart w:name="z604" w:id="5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175. Иртышское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71"/>
    <w:bookmarkStart w:name="z605" w:id="5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176. Качирское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72"/>
    <w:bookmarkStart w:name="z606" w:id="5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177. Лебяжинское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73"/>
    <w:bookmarkStart w:name="z607" w:id="5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178. Майское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74"/>
    <w:bookmarkStart w:name="z608" w:id="5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179. Павлодарское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75"/>
    <w:bookmarkStart w:name="z609" w:id="5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180. Успенское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76"/>
    <w:bookmarkStart w:name="z610" w:id="5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181. Щербактинское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</w:t>
      </w:r>
    </w:p>
    <w:bookmarkEnd w:id="577"/>
    <w:bookmarkStart w:name="z611" w:id="5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182. Департамент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78"/>
    <w:bookmarkStart w:name="z612" w:id="5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183. Петропавловское городское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79"/>
    <w:bookmarkStart w:name="z613" w:id="5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184. Айыртауское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0"/>
    <w:bookmarkStart w:name="z614" w:id="5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185. Акжарское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1"/>
    <w:bookmarkStart w:name="z615" w:id="5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186. Аккайынское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2"/>
    <w:bookmarkStart w:name="z616" w:id="5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187. Управление охраны общественного здоровья района имени Габита Мусрепова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3"/>
    <w:bookmarkStart w:name="z617" w:id="5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188. Есильское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4"/>
    <w:bookmarkStart w:name="z618" w:id="5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189. Кызылжарское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5"/>
    <w:bookmarkStart w:name="z619" w:id="5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190. Управление охраны общественного здоровья района Магжана Жумабаева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6"/>
    <w:bookmarkStart w:name="z620" w:id="5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191. Жамбылское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7"/>
    <w:bookmarkStart w:name="z621" w:id="5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192. Мамлютское районное Управление Департамента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8"/>
    <w:bookmarkStart w:name="z622" w:id="5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193. Тайыншинское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89"/>
    <w:bookmarkStart w:name="z623" w:id="5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194. Тимирязевское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90"/>
    <w:bookmarkStart w:name="z624" w:id="5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195. Уалихановское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91"/>
    <w:bookmarkStart w:name="z625" w:id="5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196. Управление охраны общественного здоровья района Шал акына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</w:t>
      </w:r>
    </w:p>
    <w:bookmarkEnd w:id="592"/>
    <w:bookmarkStart w:name="z626" w:id="5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197. Департамент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5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197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27" w:id="5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198. Арысское городское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5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198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28" w:id="5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199. Байдибекское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5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199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29" w:id="5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200. Казыгуртское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5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200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0" w:id="5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201. Мактааральское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5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201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1" w:id="5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202. Отрарское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5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202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2" w:id="5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203. Ордабасинское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5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203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3" w:id="6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204. Сайрамское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6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204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4" w:id="6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205. Сарыагашское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6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205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 xml:space="preserve">.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5" w:id="6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206. Сузакское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6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206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6" w:id="6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207. Толебийское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6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207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7" w:id="6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208. Тюлькубасское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6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208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38" w:id="6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209. Шардаринское районное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6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209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210. Исключен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211. Исключен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212. Исключен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213. Исключен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43" w:id="6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214. Кентауское городское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6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214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44" w:id="6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215. Туркестанское городское Управление охраны общественного здоровья Департамента охраны общественного здоровья Туркестанской области Комитета охраны общественного здоровья Министерства здравоохранения Республики Казахстан</w:t>
      </w:r>
    </w:p>
    <w:bookmarkEnd w:id="6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Пункт 215 в редакции постановления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138" w:id="6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215-1. Департамент охраны общественного здоровья города Шымкент Комитета охраны общественного здоровья Министерства здравоохранения Республики Казахстан</w:t>
      </w:r>
    </w:p>
    <w:bookmarkEnd w:id="6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Раздел дополнен пунктом 215-1 в соответствии с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139" w:id="6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215-2. Управление охраны общественного здоровья Абайского района города Шымкент Департамента охраны общественного Комитета охраны общественного здоровья Министерства здравоохранения Республики Казахстан</w:t>
      </w:r>
    </w:p>
    <w:bookmarkEnd w:id="6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Раздел дополнен пунктом 215-2 в соответствии с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140" w:id="6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215-3. Управление охраны общественного здоровья Аль-Фарабийского района города Шымкент Департамента охраны общественного здоровья Комитета охраны общественного здоровья Министерства здравоохранения Республики Казахстан</w:t>
      </w:r>
    </w:p>
    <w:bookmarkEnd w:id="6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Раздел дополнен пунктом 215-3 в соответствии с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141" w:id="6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215-4. Управление охраны общественного здоровья Енбекшинского района города Шымкент Департамента охраны общественного здоровья Комитета охраны общественного здоровья Министерства здравоохранения Республики Казахстан</w:t>
      </w:r>
    </w:p>
    <w:bookmarkEnd w:id="6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Раздел дополнен пунктом 215-4 в соответствии с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142" w:id="6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215-5. Управление охраны общественного здоровья Каратауского района города Шымкент Департамента охраны общественного здоровья Комитета охраны общественного здоровья Министерства здравоохранения Республики Казахстан</w:t>
      </w:r>
    </w:p>
    <w:bookmarkEnd w:id="6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Сноска. Раздел дополнен пунктом 215-5 в соответствии с постановлением Правительства РК от 11.07.2018 </w:t>
      </w:r>
      <w:r>
        <w:rPr>
          <w:rFonts w:ascii="Consolas"/>
          <w:b w:val="false"/>
          <w:i w:val="false"/>
          <w:color w:val="000000"/>
          <w:sz w:val="20"/>
        </w:rPr>
        <w:t>№ 420</w:t>
      </w:r>
      <w:r>
        <w:rPr>
          <w:rFonts w:ascii="Consolas"/>
          <w:b w:val="false"/>
          <w:i w:val="false"/>
          <w:color w:val="ff0000"/>
          <w:sz w:val="20"/>
        </w:rPr>
        <w:t>.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645" w:id="6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216. Департамент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13"/>
    <w:bookmarkStart w:name="z646" w:id="6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217. Управление охраны общественного здоровья Алатауского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14"/>
    <w:bookmarkStart w:name="z647" w:id="6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218. Управление охраны общественного здоровья Ауэзовского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15"/>
    <w:bookmarkStart w:name="z648" w:id="6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219. Управление охраны общественного здоровья Алмалинского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16"/>
    <w:bookmarkStart w:name="z649" w:id="6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220. Управление охраны общественного здоровья Бостандыкского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17"/>
    <w:bookmarkStart w:name="z650" w:id="6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221. Управление охраны общественного здоровья Жетысуского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18"/>
    <w:bookmarkStart w:name="z651" w:id="6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222. Управление охраны общественного здоровья Медеуского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19"/>
    <w:bookmarkStart w:name="z652" w:id="6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223. Управление охраны общественного здоровья Турксибского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20"/>
    <w:bookmarkStart w:name="z653" w:id="6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224. Управление охраны общественного здоровья Наурызбайского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</w:t>
      </w:r>
    </w:p>
    <w:bookmarkEnd w:id="621"/>
    <w:bookmarkStart w:name="z654" w:id="6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225. Департамент охраны общественного здоровья города Астаны Комитета охраны общественного здоровья Министерства здравоохранения Республики Казахстан</w:t>
      </w:r>
    </w:p>
    <w:bookmarkEnd w:id="622"/>
    <w:bookmarkStart w:name="z655" w:id="6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226. Управление охраны общественного здоровья Алматинского района города Астаны Департамента охраны общественного здоровья города Астаны Комитета охраны общественного здоровья Министерства здравоохранения Республики Казахстан</w:t>
      </w:r>
    </w:p>
    <w:bookmarkEnd w:id="623"/>
    <w:bookmarkStart w:name="z656" w:id="6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227. Управление охраны общественного здоровья Есильского района города Астаны Департамента охраны общественного здоровья города Астаны Комитета охраны общественного здоровья Министерства здравоохранения Республики Казахстан</w:t>
      </w:r>
    </w:p>
    <w:bookmarkEnd w:id="624"/>
    <w:bookmarkStart w:name="z657" w:id="6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228. Управление охраны общественного здоровья Сарыаркинского района города Астаны Департамента охраны общественного здоровья города Астаны Комитета охраны общественного здоровья Министерства здравоохранения Республики Казахстан</w:t>
      </w:r>
    </w:p>
    <w:bookmarkEnd w:id="625"/>
    <w:bookmarkStart w:name="z658" w:id="6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229. Департамент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26"/>
    <w:bookmarkStart w:name="z659" w:id="6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230. Актюбинское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27"/>
    <w:bookmarkStart w:name="z660" w:id="6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231. Алматинское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 </w:t>
      </w:r>
    </w:p>
    <w:bookmarkEnd w:id="628"/>
    <w:bookmarkStart w:name="z661" w:id="6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232. Атбасарское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29"/>
    <w:bookmarkStart w:name="z662" w:id="6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233. Атырауское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0"/>
    <w:bookmarkStart w:name="z663" w:id="6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234. Жамбылское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1"/>
    <w:bookmarkStart w:name="z664" w:id="6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235. Жана-Аркинское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2"/>
    <w:bookmarkStart w:name="z665" w:id="6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236. Защитинское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3"/>
    <w:bookmarkStart w:name="z666" w:id="6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237. Карагандинское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4"/>
    <w:bookmarkStart w:name="z667" w:id="6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238. Кокшетауское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5"/>
    <w:bookmarkStart w:name="z668" w:id="6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239. Костанайское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6"/>
    <w:bookmarkStart w:name="z669" w:id="6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240. Кызылординское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7"/>
    <w:bookmarkStart w:name="z670" w:id="6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241. Мангистауское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8"/>
    <w:bookmarkStart w:name="z671" w:id="6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242. Павлодарское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39"/>
    <w:bookmarkStart w:name="z672" w:id="6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243. Семейское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40"/>
    <w:bookmarkStart w:name="z673" w:id="6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244. Уральское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</w:t>
      </w:r>
    </w:p>
    <w:bookmarkEnd w:id="641"/>
    <w:bookmarkStart w:name="z674" w:id="6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245. Шымкентское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642"/>
    <w:bookmarkStart w:name="z675" w:id="64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4. Государственные учреждения – противочумные станции, находящиеся в ведении Комитета охраны общественного здоровья Министерства здравоохранения Республики Казахстан</w:t>
      </w:r>
    </w:p>
    <w:bookmarkEnd w:id="643"/>
    <w:bookmarkStart w:name="z676" w:id="6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Араломорская противочумная станция Комитета охраны общественного здоровья Министерства здравоохранения Республики Казахстан</w:t>
      </w:r>
    </w:p>
    <w:bookmarkEnd w:id="644"/>
    <w:bookmarkStart w:name="z677" w:id="6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Актюбинская противочумная станция Комитета охраны общественного здоровья Министерства здравоохранения Республики Казахстан</w:t>
      </w:r>
    </w:p>
    <w:bookmarkEnd w:id="645"/>
    <w:bookmarkStart w:name="z678" w:id="6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Атырауская противочумная станция Комитета охраны общественного здоровья Министерства здравоохранения Республики Казахстан</w:t>
      </w:r>
    </w:p>
    <w:bookmarkEnd w:id="646"/>
    <w:bookmarkStart w:name="z679" w:id="6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Жамбылская противочумная станция Комитета охраны общественного здоровья Министерства здравоохранения Республики Казахстан</w:t>
      </w:r>
    </w:p>
    <w:bookmarkEnd w:id="647"/>
    <w:bookmarkStart w:name="z680" w:id="6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Кызылординская противочумная станция Комитета охраны общественного здоровья Министерства здравоохранения Республики Казахстан</w:t>
      </w:r>
    </w:p>
    <w:bookmarkEnd w:id="648"/>
    <w:bookmarkStart w:name="z681" w:id="6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Мангистауская противочумная станция Комитета охраны общественного здоровья Министерства здравоохранения Республики Казахстан</w:t>
      </w:r>
    </w:p>
    <w:bookmarkEnd w:id="649"/>
    <w:bookmarkStart w:name="z682" w:id="6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Уральская противочумная станция Комитета охраны общественного здоровья Министерства здравоохранения Республики Казахстан</w:t>
      </w:r>
    </w:p>
    <w:bookmarkEnd w:id="650"/>
    <w:bookmarkStart w:name="z683" w:id="6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Талдыкорганская противочумная станция Комитета охраны общественного здоровья Министерства здравоохранения Республики Казахстан</w:t>
      </w:r>
    </w:p>
    <w:bookmarkEnd w:id="651"/>
    <w:bookmarkStart w:name="z684" w:id="6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Шымкентская противочумная станция Комитета охраны общественного здоровья Министерства здравоохранения Республики Казахстан</w:t>
      </w:r>
    </w:p>
    <w:bookmarkEnd w:id="652"/>
    <w:bookmarkStart w:name="z685" w:id="65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5. Республиканские государственные предприятия Комитета охраны общественного здоровья Министерства здравоохранения Республики Казахстан</w:t>
      </w:r>
    </w:p>
    <w:bookmarkEnd w:id="653"/>
    <w:bookmarkStart w:name="z686" w:id="6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1. Исключен постановлением Правительства РК от 22.01.2018 </w:t>
      </w:r>
      <w:r>
        <w:rPr>
          <w:rFonts w:ascii="Consolas"/>
          <w:b w:val="false"/>
          <w:i w:val="false"/>
          <w:color w:val="ff0000"/>
          <w:sz w:val="20"/>
        </w:rPr>
        <w:t xml:space="preserve">№ 24 </w:t>
      </w:r>
      <w:r>
        <w:rPr>
          <w:rFonts w:ascii="Consolas"/>
          <w:b w:val="false"/>
          <w:i w:val="false"/>
          <w:color w:val="ff0000"/>
          <w:sz w:val="20"/>
        </w:rPr>
        <w:t xml:space="preserve"> 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</w:t>
      </w:r>
      <w:r>
        <w:rPr>
          <w:rFonts w:ascii="Consolas"/>
          <w:b w:val="false"/>
          <w:i w:val="false"/>
          <w:color w:val="ff0000"/>
          <w:sz w:val="20"/>
        </w:rPr>
        <w:t xml:space="preserve">2. Исключен постановлением Правительства РК от 22.01.2018 </w:t>
      </w:r>
      <w:r>
        <w:rPr>
          <w:rFonts w:ascii="Consolas"/>
          <w:b w:val="false"/>
          <w:i w:val="false"/>
          <w:color w:val="ff0000"/>
          <w:sz w:val="20"/>
        </w:rPr>
        <w:t xml:space="preserve">№ 24 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 xml:space="preserve">
      </w:t>
      </w:r>
      <w:r>
        <w:rPr>
          <w:rFonts w:ascii="Consolas"/>
          <w:b w:val="false"/>
          <w:i w:val="false"/>
          <w:color w:val="ff0000"/>
          <w:sz w:val="20"/>
        </w:rPr>
        <w:t xml:space="preserve">3. Исключен постановлением Правительства РК от 22.01.2018 </w:t>
      </w:r>
      <w:r>
        <w:rPr>
          <w:rFonts w:ascii="Consolas"/>
          <w:b w:val="false"/>
          <w:i w:val="false"/>
          <w:color w:val="ff0000"/>
          <w:sz w:val="20"/>
        </w:rPr>
        <w:t xml:space="preserve">№ 24 </w:t>
      </w:r>
    </w:p>
    <w:bookmarkEnd w:id="654"/>
    <w:bookmarkStart w:name="z689" w:id="6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Республиканское государственное предприятие на праве хозяйственного ведения "Национальный центр экспертизы" Комитета охраны общественного здоровья Министерства здравоохранения Республики Казахстан.</w:t>
      </w:r>
    </w:p>
    <w:bookmarkEnd w:id="65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постановлением 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17 февраля 2017 года № 71</w:t>
            </w:r>
          </w:p>
        </w:tc>
      </w:tr>
    </w:tbl>
    <w:bookmarkStart w:name="z691" w:id="65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Изменения и дополнения, которые вносятся в некоторые решения Правительства Республики Казахстан</w:t>
      </w:r>
    </w:p>
    <w:bookmarkEnd w:id="656"/>
    <w:bookmarkStart w:name="z692" w:id="6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1. В </w:t>
      </w:r>
      <w:r>
        <w:rPr>
          <w:rFonts w:ascii="Consolas"/>
          <w:b w:val="false"/>
          <w:i w:val="false"/>
          <w:color w:val="000000"/>
          <w:sz w:val="20"/>
        </w:rPr>
        <w:t>постановлении</w:t>
      </w:r>
      <w:r>
        <w:rPr>
          <w:rFonts w:ascii="Consolas"/>
          <w:b w:val="false"/>
          <w:i w:val="false"/>
          <w:color w:val="000000"/>
          <w:sz w:val="20"/>
        </w:rPr>
        <w:t xml:space="preserve"> Правительства Республики Казахстан от 27 мая 1999 года № 659 "О передаче прав по владению и пользованию государственными пакетами акций и государственными долями в организациях, находящихся в республиканской собственности":</w:t>
      </w:r>
    </w:p>
    <w:bookmarkEnd w:id="657"/>
    <w:bookmarkStart w:name="z693" w:id="6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в </w:t>
      </w:r>
      <w:r>
        <w:rPr>
          <w:rFonts w:ascii="Consolas"/>
          <w:b w:val="false"/>
          <w:i w:val="false"/>
          <w:color w:val="000000"/>
          <w:sz w:val="20"/>
        </w:rPr>
        <w:t>перечне</w:t>
      </w:r>
      <w:r>
        <w:rPr>
          <w:rFonts w:ascii="Consolas"/>
          <w:b w:val="false"/>
          <w:i w:val="false"/>
          <w:color w:val="000000"/>
          <w:sz w:val="20"/>
        </w:rPr>
        <w:t xml:space="preserve"> государственных пакетов акций и государственных долей участия в организациях республиканской собственности, право владения и пользования которыми передается отраслевым министерствам и иным государственным органам:</w:t>
      </w:r>
    </w:p>
    <w:bookmarkEnd w:id="658"/>
    <w:bookmarkStart w:name="z694" w:id="6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разделе "Министерству здравоохранения и социального развития Республики Казахстан":</w:t>
      </w:r>
    </w:p>
    <w:bookmarkEnd w:id="659"/>
    <w:bookmarkStart w:name="z695" w:id="6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заголовок изложить в следующей редакции:</w:t>
      </w:r>
    </w:p>
    <w:bookmarkEnd w:id="660"/>
    <w:bookmarkStart w:name="z696" w:id="6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"Министерству здравоохранения Республики Казахстан";</w:t>
      </w:r>
    </w:p>
    <w:bookmarkEnd w:id="661"/>
    <w:bookmarkStart w:name="z697" w:id="6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строки, порядковые номера 226-1, 227-1, 227-11, 227-12, 227-13, 227-14, 227-15, исключить;</w:t>
      </w:r>
    </w:p>
    <w:bookmarkEnd w:id="662"/>
    <w:bookmarkStart w:name="z698" w:id="6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дополнить строками, порядковые номера 227-18, 227-19, следующего содержания:</w:t>
      </w:r>
    </w:p>
    <w:bookmarkEnd w:id="663"/>
    <w:bookmarkStart w:name="z699" w:id="6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"227-18 АО "Национальный центр кардиохирургии"</w:t>
      </w:r>
    </w:p>
    <w:bookmarkEnd w:id="664"/>
    <w:bookmarkStart w:name="z700" w:id="6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227-19 АО "Национальный центр нейрохирургии".</w:t>
      </w:r>
    </w:p>
    <w:bookmarkEnd w:id="665"/>
    <w:bookmarkStart w:name="z701" w:id="6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2. В </w:t>
      </w:r>
      <w:r>
        <w:rPr>
          <w:rFonts w:ascii="Consolas"/>
          <w:b w:val="false"/>
          <w:i w:val="false"/>
          <w:color w:val="000000"/>
          <w:sz w:val="20"/>
        </w:rPr>
        <w:t>постановлении</w:t>
      </w:r>
      <w:r>
        <w:rPr>
          <w:rFonts w:ascii="Consolas"/>
          <w:b w:val="false"/>
          <w:i w:val="false"/>
          <w:color w:val="000000"/>
          <w:sz w:val="20"/>
        </w:rPr>
        <w:t xml:space="preserve"> Правительства Республики Казахстан от 13 мая 2011 года № 511 "Об утверждении перечня организаций, являющихся субъектами базового финансирования" (САПП Республики Казахстан, 2011 г., № 38, ст. 461):</w:t>
      </w:r>
    </w:p>
    <w:bookmarkEnd w:id="666"/>
    <w:bookmarkStart w:name="z702" w:id="6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в </w:t>
      </w:r>
      <w:r>
        <w:rPr>
          <w:rFonts w:ascii="Consolas"/>
          <w:b w:val="false"/>
          <w:i w:val="false"/>
          <w:color w:val="000000"/>
          <w:sz w:val="20"/>
        </w:rPr>
        <w:t>перечне</w:t>
      </w:r>
      <w:r>
        <w:rPr>
          <w:rFonts w:ascii="Consolas"/>
          <w:b w:val="false"/>
          <w:i w:val="false"/>
          <w:color w:val="000000"/>
          <w:sz w:val="20"/>
        </w:rPr>
        <w:t xml:space="preserve"> организаций, являющихся субъектами базового финансирования:</w:t>
      </w:r>
    </w:p>
    <w:bookmarkEnd w:id="667"/>
    <w:bookmarkStart w:name="z703" w:id="6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разделе "Министерство здравоохранения и социального развития Республики Казахстан":</w:t>
      </w:r>
    </w:p>
    <w:bookmarkEnd w:id="668"/>
    <w:bookmarkStart w:name="z704" w:id="6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заголовок изложить в следующей редакции:</w:t>
      </w:r>
    </w:p>
    <w:bookmarkEnd w:id="669"/>
    <w:bookmarkStart w:name="z705" w:id="6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"Министерство здравоохранения Республики Казахстан";</w:t>
      </w:r>
    </w:p>
    <w:bookmarkEnd w:id="670"/>
    <w:bookmarkStart w:name="z706" w:id="6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строку, порядковый номер 126, изложить в следующей редакции:</w:t>
      </w:r>
    </w:p>
    <w:bookmarkEnd w:id="671"/>
    <w:bookmarkStart w:name="z707" w:id="6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"126. Акционерное общество "Национальный научный центр хирургии имени А.Н. Сызганова";</w:t>
      </w:r>
    </w:p>
    <w:bookmarkEnd w:id="672"/>
    <w:bookmarkStart w:name="z708" w:id="6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строку, порядковый номер 136, изложить в следующей редакции:</w:t>
      </w:r>
    </w:p>
    <w:bookmarkEnd w:id="673"/>
    <w:bookmarkStart w:name="z709" w:id="6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"136. Акционерное общество "Научный центр урологии имени академика Б.У. Джарбусынова";</w:t>
      </w:r>
    </w:p>
    <w:bookmarkEnd w:id="674"/>
    <w:bookmarkStart w:name="z710" w:id="6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строку, порядковый номер 141, изложить в следующей редакции:</w:t>
      </w:r>
    </w:p>
    <w:bookmarkEnd w:id="675"/>
    <w:bookmarkStart w:name="z711" w:id="6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"141. Филиал корпоративного фонда "UniversityMedicalCenter" Национальный научный центр материнства и детства";</w:t>
      </w:r>
    </w:p>
    <w:bookmarkEnd w:id="676"/>
    <w:bookmarkStart w:name="z712" w:id="6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строку, порядковый номер 142, изложить в следующей редакции:</w:t>
      </w:r>
    </w:p>
    <w:bookmarkEnd w:id="677"/>
    <w:bookmarkStart w:name="z713" w:id="6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"142. Акционерное общество "Национальный центр нейрохирургии";</w:t>
      </w:r>
    </w:p>
    <w:bookmarkEnd w:id="678"/>
    <w:bookmarkStart w:name="z714" w:id="6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строку, порядковый номер 145-1, исключить;</w:t>
      </w:r>
    </w:p>
    <w:bookmarkEnd w:id="679"/>
    <w:bookmarkStart w:name="z715" w:id="6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дополнить строками, порядковые номера 145-2, 145-3, 145-4, следующего содержания:</w:t>
      </w:r>
    </w:p>
    <w:bookmarkEnd w:id="680"/>
    <w:bookmarkStart w:name="z716" w:id="6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</w:t>
      </w:r>
    </w:p>
    <w:bookmarkEnd w:id="681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3647"/>
        <w:gridCol w:w="8653"/>
      </w:tblGrid>
      <w:tr>
        <w:trPr>
          <w:trHeight w:val="30" w:hRule="atLeast"/>
        </w:trPr>
        <w:tc>
          <w:tcPr>
            <w:tcW w:w="3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717" w:id="682"/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/>
                <w:i w:val="false"/>
                <w:color w:val="000000"/>
                <w:sz w:val="20"/>
              </w:rPr>
              <w:t>145-2</w:t>
            </w:r>
          </w:p>
          <w:bookmarkEnd w:id="682"/>
        </w:tc>
        <w:tc>
          <w:tcPr>
            <w:tcW w:w="86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Consolas"/>
                <w:b/>
                <w:i w:val="false"/>
                <w:color w:val="000000"/>
                <w:sz w:val="20"/>
              </w:rPr>
              <w:t>Республиканское государственное казенное предприятие "Научный центр гигиены и эпидемиологии имени Хамзы Жуматова" Комитета охраны общественного здоровья Министерства здравоохранения Республики Казахстан</w:t>
            </w:r>
          </w:p>
        </w:tc>
      </w:tr>
      <w:tr>
        <w:trPr>
          <w:trHeight w:val="30" w:hRule="atLeast"/>
        </w:trPr>
        <w:tc>
          <w:tcPr>
            <w:tcW w:w="3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718" w:id="683"/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145-3</w:t>
            </w:r>
          </w:p>
          <w:bookmarkEnd w:id="683"/>
        </w:tc>
        <w:tc>
          <w:tcPr>
            <w:tcW w:w="86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Республиканское государственное казенное предприятие "Казахский научный центр карантинных и зоонозных инфекций имени Масгута Айкимбаева" Комитета охраны общественного здоровья Министерства здравоохранения 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 </w:t>
            </w:r>
          </w:p>
        </w:tc>
      </w:tr>
      <w:tr>
        <w:trPr>
          <w:trHeight w:val="30" w:hRule="atLeast"/>
        </w:trPr>
        <w:tc>
          <w:tcPr>
            <w:tcW w:w="364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719" w:id="684"/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145-4</w:t>
            </w:r>
          </w:p>
          <w:bookmarkEnd w:id="684"/>
        </w:tc>
        <w:tc>
          <w:tcPr>
            <w:tcW w:w="865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Республиканское государственное казенное предприятие "Научно-практический центр санитарно-эпидемиологической экспертизы и мониторинга" Комитета охраны общественного здоровья Министерства здравоохранения Республики Казахстан</w:t>
            </w:r>
          </w:p>
        </w:tc>
      </w:tr>
    </w:tbl>
    <w:bookmarkStart w:name="z720" w:id="6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 ";</w:t>
      </w:r>
    </w:p>
    <w:bookmarkEnd w:id="685"/>
    <w:bookmarkStart w:name="z721" w:id="6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в разделе "Министерство национальной экономики Республики Казахстан":</w:t>
      </w:r>
    </w:p>
    <w:bookmarkEnd w:id="686"/>
    <w:bookmarkStart w:name="z722" w:id="6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строки, порядковые номера 167, 168, 169, исключить;</w:t>
      </w:r>
    </w:p>
    <w:bookmarkEnd w:id="687"/>
    <w:bookmarkStart w:name="z723" w:id="6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В </w:t>
      </w:r>
      <w:r>
        <w:rPr>
          <w:rFonts w:ascii="Consolas"/>
          <w:b w:val="false"/>
          <w:i w:val="false"/>
          <w:color w:val="000000"/>
          <w:sz w:val="20"/>
        </w:rPr>
        <w:t>постановлении</w:t>
      </w:r>
      <w:r>
        <w:rPr>
          <w:rFonts w:ascii="Consolas"/>
          <w:b w:val="false"/>
          <w:i w:val="false"/>
          <w:color w:val="000000"/>
          <w:sz w:val="20"/>
        </w:rPr>
        <w:t> Правительства Республики Казахстан от 24 сентября 2014 года № 1011 "Вопросы Министерства национальной экономики Республики Казахстан" (САПП Республики Казахстан, 2014 г., № 59-60, ст. 555):</w:t>
      </w:r>
    </w:p>
    <w:bookmarkEnd w:id="688"/>
    <w:bookmarkStart w:name="z724" w:id="6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в </w:t>
      </w:r>
      <w:r>
        <w:rPr>
          <w:rFonts w:ascii="Consolas"/>
          <w:b w:val="false"/>
          <w:i w:val="false"/>
          <w:color w:val="000000"/>
          <w:sz w:val="20"/>
        </w:rPr>
        <w:t>Положении</w:t>
      </w:r>
      <w:r>
        <w:rPr>
          <w:rFonts w:ascii="Consolas"/>
          <w:b w:val="false"/>
          <w:i w:val="false"/>
          <w:color w:val="000000"/>
          <w:sz w:val="20"/>
        </w:rPr>
        <w:t xml:space="preserve"> о Министерстве национальной экономики Республики Казахстан, утвержденном указанным постановлением:</w:t>
      </w:r>
    </w:p>
    <w:bookmarkEnd w:id="6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</w:t>
      </w:r>
      <w:r>
        <w:rPr>
          <w:rFonts w:ascii="Consolas"/>
          <w:b w:val="false"/>
          <w:i w:val="false"/>
          <w:color w:val="000000"/>
          <w:sz w:val="20"/>
        </w:rPr>
        <w:t>подпункт 6)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1 изложить в следующей редакции:</w:t>
      </w:r>
    </w:p>
    <w:bookmarkStart w:name="z726" w:id="6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"6) защиты прав потребителей, межотраслевой координации, а также стратегические, контрольные, реализационные и регулятивные функции.";</w:t>
      </w:r>
    </w:p>
    <w:bookmarkEnd w:id="690"/>
    <w:bookmarkStart w:name="z727" w:id="6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подпункт 1) </w:t>
      </w:r>
      <w:r>
        <w:rPr>
          <w:rFonts w:ascii="Consolas"/>
          <w:b w:val="false"/>
          <w:i w:val="false"/>
          <w:color w:val="000000"/>
          <w:sz w:val="20"/>
        </w:rPr>
        <w:t>пункта 2</w:t>
      </w:r>
      <w:r>
        <w:rPr>
          <w:rFonts w:ascii="Consolas"/>
          <w:b w:val="false"/>
          <w:i w:val="false"/>
          <w:color w:val="000000"/>
          <w:sz w:val="20"/>
        </w:rPr>
        <w:t xml:space="preserve"> изложить в следующей редакции:</w:t>
      </w:r>
    </w:p>
    <w:bookmarkEnd w:id="691"/>
    <w:bookmarkStart w:name="z728" w:id="6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"1) Комитет по регулированию естественных монополий, защите конкуренции и прав потребителей Министерства национальной экономики Республики Казахстан;";</w:t>
      </w:r>
    </w:p>
    <w:bookmarkEnd w:id="692"/>
    <w:bookmarkStart w:name="z729" w:id="6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подпункты 36) и 37) </w:t>
      </w:r>
      <w:r>
        <w:rPr>
          <w:rFonts w:ascii="Consolas"/>
          <w:b w:val="false"/>
          <w:i w:val="false"/>
          <w:color w:val="000000"/>
          <w:sz w:val="20"/>
        </w:rPr>
        <w:t>пункта 15</w:t>
      </w:r>
      <w:r>
        <w:rPr>
          <w:rFonts w:ascii="Consolas"/>
          <w:b w:val="false"/>
          <w:i w:val="false"/>
          <w:color w:val="000000"/>
          <w:sz w:val="20"/>
        </w:rPr>
        <w:t xml:space="preserve"> изложить в следующей редакции:</w:t>
      </w:r>
    </w:p>
    <w:bookmarkEnd w:id="693"/>
    <w:bookmarkStart w:name="z730" w:id="6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"36) обеспечения реализации государственной политики в сфере защиты прав потребителей;</w:t>
      </w:r>
    </w:p>
    <w:bookmarkEnd w:id="694"/>
    <w:bookmarkStart w:name="z731" w:id="6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37) осуществления межотраслевой координации деятельности государственных органов по обеспечению реализации государственной политики в сфере защиты прав потребителей;";</w:t>
      </w:r>
    </w:p>
    <w:bookmarkEnd w:id="695"/>
    <w:bookmarkStart w:name="z732" w:id="6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подпункты 169-8), 169-9), 339-1), 339-3), 339-4), 339-5), 339-6), 339-7), 339-8), 339-9), 339-46), 339-47), 339-48), 339-49), 339-50), 339-51), 339-52), 339-53) и 339-60) </w:t>
      </w:r>
      <w:r>
        <w:rPr>
          <w:rFonts w:ascii="Consolas"/>
          <w:b w:val="false"/>
          <w:i w:val="false"/>
          <w:color w:val="000000"/>
          <w:sz w:val="20"/>
        </w:rPr>
        <w:t>пункта 16</w:t>
      </w:r>
      <w:r>
        <w:rPr>
          <w:rFonts w:ascii="Consolas"/>
          <w:b w:val="false"/>
          <w:i w:val="false"/>
          <w:color w:val="000000"/>
          <w:sz w:val="20"/>
        </w:rPr>
        <w:t xml:space="preserve"> исключить;</w:t>
      </w:r>
    </w:p>
    <w:bookmarkEnd w:id="696"/>
    <w:bookmarkStart w:name="z733" w:id="6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в </w:t>
      </w:r>
      <w:r>
        <w:rPr>
          <w:rFonts w:ascii="Consolas"/>
          <w:b w:val="false"/>
          <w:i w:val="false"/>
          <w:color w:val="000000"/>
          <w:sz w:val="20"/>
        </w:rPr>
        <w:t>пункте 17</w:t>
      </w:r>
      <w:r>
        <w:rPr>
          <w:rFonts w:ascii="Consolas"/>
          <w:b w:val="false"/>
          <w:i w:val="false"/>
          <w:color w:val="000000"/>
          <w:sz w:val="20"/>
        </w:rPr>
        <w:t>:</w:t>
      </w:r>
    </w:p>
    <w:bookmarkEnd w:id="697"/>
    <w:bookmarkStart w:name="z734" w:id="6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подпункты 172) и 173) изложить в следующей редакции:</w:t>
      </w:r>
    </w:p>
    <w:bookmarkEnd w:id="698"/>
    <w:bookmarkStart w:name="z735" w:id="6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"172) внесение предложений в Правительство Республики Казахстан по основным направлениям государственной политики в сфере защиты прав потребителей;</w:t>
      </w:r>
    </w:p>
    <w:bookmarkEnd w:id="699"/>
    <w:bookmarkStart w:name="z736" w:id="7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173) выработка предложений по формированию и реализации государственной политики в сфере защиты прав потребителей;";</w:t>
      </w:r>
    </w:p>
    <w:bookmarkEnd w:id="700"/>
    <w:bookmarkStart w:name="z737" w:id="7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подпункты 173-1), 175), 176), 177), 178), 179), 180), 181), 182), 183), 184), 186), 187) и 188) исключить;</w:t>
      </w:r>
    </w:p>
    <w:bookmarkEnd w:id="701"/>
    <w:bookmarkStart w:name="z738" w:id="7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подпункт 190) изложить в следующей редакции:</w:t>
      </w:r>
    </w:p>
    <w:bookmarkEnd w:id="702"/>
    <w:bookmarkStart w:name="z739" w:id="7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"190) проведение межотраслевой координации государственных органов по обеспечению реализации государственной политики в сфере защиты прав потребителей;";</w:t>
      </w:r>
    </w:p>
    <w:bookmarkEnd w:id="703"/>
    <w:bookmarkStart w:name="z740" w:id="7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подпункты 191), 192), 193), 194), 195), 196), 197, 197-1), 197-2), 198) и 198-1) исключить;</w:t>
      </w:r>
    </w:p>
    <w:bookmarkEnd w:id="704"/>
    <w:bookmarkStart w:name="z741" w:id="7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подпункт 200) изложить в следующей редакции:</w:t>
      </w:r>
    </w:p>
    <w:bookmarkEnd w:id="705"/>
    <w:bookmarkStart w:name="z742" w:id="7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"200) рассмотрение обращений физических и юридических лиц по вопросам защиты прав потребителей;";</w:t>
      </w:r>
    </w:p>
    <w:bookmarkEnd w:id="706"/>
    <w:bookmarkStart w:name="z743" w:id="7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подпункты 201), 202), 204), 205), 205-1), 206-1), 206-2), 207), 209), 210), 211), 212), 213), 214), 215), 216), 217), 218), 220), 221), 222), 223), 225), 226), 227), 227-1) и 266-42) исключить;</w:t>
      </w:r>
    </w:p>
    <w:bookmarkEnd w:id="707"/>
    <w:bookmarkStart w:name="z744" w:id="7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в </w:t>
      </w:r>
      <w:r>
        <w:rPr>
          <w:rFonts w:ascii="Consolas"/>
          <w:b w:val="false"/>
          <w:i w:val="false"/>
          <w:color w:val="000000"/>
          <w:sz w:val="20"/>
        </w:rPr>
        <w:t>пункте 18:</w:t>
      </w:r>
    </w:p>
    <w:bookmarkEnd w:id="708"/>
    <w:bookmarkStart w:name="z745" w:id="7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подпункты 48) и 50) исключить;</w:t>
      </w:r>
    </w:p>
    <w:bookmarkEnd w:id="709"/>
    <w:bookmarkStart w:name="z746" w:id="7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заголовок раздела "Перечень государственных учреждений – территориальных органов Комитета по регулированию естественных монополий и защите конкуренции Министерства национальной экономики Республики Казахстан" изложить в следующей редакции:</w:t>
      </w:r>
    </w:p>
    <w:bookmarkEnd w:id="710"/>
    <w:bookmarkStart w:name="z747" w:id="7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"Перечень государственных учреждений – территориальных органов Комитета по регулированию естественных монополий, защите конкуренции и прав потребителей Министерства национальной экономики Республики Казахстан";</w:t>
      </w:r>
    </w:p>
    <w:bookmarkEnd w:id="7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</w:t>
      </w:r>
      <w:r>
        <w:rPr>
          <w:rFonts w:ascii="Consolas"/>
          <w:b w:val="false"/>
          <w:i w:val="false"/>
          <w:color w:val="000000"/>
          <w:sz w:val="20"/>
        </w:rPr>
        <w:t>перечень</w:t>
      </w:r>
      <w:r>
        <w:rPr>
          <w:rFonts w:ascii="Consolas"/>
          <w:b w:val="false"/>
          <w:i w:val="false"/>
          <w:color w:val="000000"/>
          <w:sz w:val="20"/>
        </w:rPr>
        <w:t xml:space="preserve"> государственных учреждений – территориальных органов Комитета по регулированию естественных монополий, защите конкуренции и прав потребителей Министерства национальной экономики Республики Казахстан изложить в новой редакции согласно </w:t>
      </w:r>
      <w:r>
        <w:rPr>
          <w:rFonts w:ascii="Consolas"/>
          <w:b w:val="false"/>
          <w:i w:val="false"/>
          <w:color w:val="000000"/>
          <w:sz w:val="20"/>
        </w:rPr>
        <w:t>приложению</w:t>
      </w:r>
      <w:r>
        <w:rPr>
          <w:rFonts w:ascii="Consolas"/>
          <w:b w:val="false"/>
          <w:i w:val="false"/>
          <w:color w:val="000000"/>
          <w:sz w:val="20"/>
        </w:rPr>
        <w:t xml:space="preserve"> к настоящим изменениям и дополнениям;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</w:t>
      </w:r>
      <w:r>
        <w:rPr>
          <w:rFonts w:ascii="Consolas"/>
          <w:b w:val="false"/>
          <w:i w:val="false"/>
          <w:color w:val="000000"/>
          <w:sz w:val="20"/>
        </w:rPr>
        <w:t>раздел</w:t>
      </w:r>
      <w:r>
        <w:rPr>
          <w:rFonts w:ascii="Consolas"/>
          <w:b w:val="false"/>
          <w:i w:val="false"/>
          <w:color w:val="000000"/>
          <w:sz w:val="20"/>
        </w:rPr>
        <w:t xml:space="preserve"> "Перечень государственных учреждений – территориальных органов Комитета по защите прав потребителей Министерства национальной экономики Республики Казахстан" исключить;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</w:t>
      </w:r>
      <w:r>
        <w:rPr>
          <w:rFonts w:ascii="Consolas"/>
          <w:b w:val="false"/>
          <w:i w:val="false"/>
          <w:color w:val="000000"/>
          <w:sz w:val="20"/>
        </w:rPr>
        <w:t>раздел</w:t>
      </w:r>
      <w:r>
        <w:rPr>
          <w:rFonts w:ascii="Consolas"/>
          <w:b w:val="false"/>
          <w:i w:val="false"/>
          <w:color w:val="000000"/>
          <w:sz w:val="20"/>
        </w:rPr>
        <w:t xml:space="preserve"> "Перечень государственных учреждений – противочумных станций, находящихся в ведении Комитета по защите прав потребителей Министерства национальной экономики Республики Казахстан" исключить;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</w:t>
      </w:r>
      <w:r>
        <w:rPr>
          <w:rFonts w:ascii="Consolas"/>
          <w:b w:val="false"/>
          <w:i w:val="false"/>
          <w:color w:val="000000"/>
          <w:sz w:val="20"/>
        </w:rPr>
        <w:t>раздел</w:t>
      </w:r>
      <w:r>
        <w:rPr>
          <w:rFonts w:ascii="Consolas"/>
          <w:b w:val="false"/>
          <w:i w:val="false"/>
          <w:color w:val="000000"/>
          <w:sz w:val="20"/>
        </w:rPr>
        <w:t xml:space="preserve"> "Перечень республиканских государственных предприятий Комитета по защите прав потребителей Министерства национальной экономики Республики Казахстан" исключить.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изменениям и дополнениям,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которые вносятся в некоторые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решения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</w:p>
        </w:tc>
      </w:tr>
    </w:tbl>
    <w:bookmarkStart w:name="z753" w:id="712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государственных учреждений – территориальных органов Комитета по регулированию естественных монополий, защите конкуренции и прав потребителей Министерства национальной экономики Республики Казахстан</w:t>
      </w:r>
    </w:p>
    <w:bookmarkEnd w:id="712"/>
    <w:bookmarkStart w:name="z754" w:id="7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Акмолинской области.</w:t>
      </w:r>
    </w:p>
    <w:bookmarkEnd w:id="713"/>
    <w:bookmarkStart w:name="z755" w:id="7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Актюбинской области.</w:t>
      </w:r>
    </w:p>
    <w:bookmarkEnd w:id="714"/>
    <w:bookmarkStart w:name="z756" w:id="7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Алматинской области.</w:t>
      </w:r>
    </w:p>
    <w:bookmarkEnd w:id="715"/>
    <w:bookmarkStart w:name="z757" w:id="7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Атырауской области.</w:t>
      </w:r>
    </w:p>
    <w:bookmarkEnd w:id="716"/>
    <w:bookmarkStart w:name="z758" w:id="7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Восточно-Казахстанской области.</w:t>
      </w:r>
    </w:p>
    <w:bookmarkEnd w:id="717"/>
    <w:bookmarkStart w:name="z759" w:id="7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Жамбылской области.</w:t>
      </w:r>
    </w:p>
    <w:bookmarkEnd w:id="718"/>
    <w:bookmarkStart w:name="z760" w:id="7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Западно-Казахстанской области.</w:t>
      </w:r>
    </w:p>
    <w:bookmarkEnd w:id="719"/>
    <w:bookmarkStart w:name="z761" w:id="7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Карагандинской области.</w:t>
      </w:r>
    </w:p>
    <w:bookmarkEnd w:id="720"/>
    <w:bookmarkStart w:name="z762" w:id="7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Костанайской области.</w:t>
      </w:r>
    </w:p>
    <w:bookmarkEnd w:id="721"/>
    <w:bookmarkStart w:name="z763" w:id="7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Кызылординской области.</w:t>
      </w:r>
    </w:p>
    <w:bookmarkEnd w:id="722"/>
    <w:bookmarkStart w:name="z764" w:id="7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Мангистауской области.</w:t>
      </w:r>
    </w:p>
    <w:bookmarkEnd w:id="723"/>
    <w:bookmarkStart w:name="z765" w:id="7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Павлодарской области.</w:t>
      </w:r>
    </w:p>
    <w:bookmarkEnd w:id="724"/>
    <w:bookmarkStart w:name="z766" w:id="7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Северо-Казахстанской области.</w:t>
      </w:r>
    </w:p>
    <w:bookmarkEnd w:id="725"/>
    <w:bookmarkStart w:name="z767" w:id="7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Южно-Казахстанской области.</w:t>
      </w:r>
    </w:p>
    <w:bookmarkEnd w:id="726"/>
    <w:bookmarkStart w:name="z768" w:id="7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городу Астане.</w:t>
      </w:r>
    </w:p>
    <w:bookmarkEnd w:id="727"/>
    <w:bookmarkStart w:name="z769" w:id="7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Департамент Комитета по регулированию естественных монополий, защите конкуренции и прав потребителей Министерства национальной экономики Республики Казахстан по городу Алматы.</w:t>
      </w:r>
    </w:p>
    <w:bookmarkEnd w:id="72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к постановлению Правительства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 xml:space="preserve">Республики Казахстан 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17 февраля 2017 года № 71</w:t>
            </w:r>
          </w:p>
        </w:tc>
      </w:tr>
    </w:tbl>
    <w:bookmarkStart w:name="z771" w:id="72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</w:t>
      </w:r>
      <w:r>
        <w:br/>
      </w:r>
      <w:r>
        <w:rPr>
          <w:rFonts w:ascii="Consolas"/>
          <w:b/>
          <w:i w:val="false"/>
          <w:color w:val="000000"/>
        </w:rPr>
        <w:t>переименовываемых государственных учреждений – территориальных подразделений Комитета контроля медицинской и фармацевтической деятельности Министерства здравоохранения и социального развития Республики Казахстан, Комитета оплаты медицинских услуг Министерства здравоохранения и социального развития Республики Казахстан, Комитета по защите прав потребителей Министерства национальной экономики Республики Казахстан Территориальные подразделения Комитета контроля медицинской и фармацевтической деятельности Министерства здравоохранения и социального развития Республики Казахстан</w:t>
      </w:r>
    </w:p>
    <w:bookmarkEnd w:id="729"/>
    <w:bookmarkStart w:name="z772" w:id="7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Департамент Комитета контроля медицинской и фармацевтической деятельности по городу Астане Министерства здравоохранения и социального развития Республики Казахстан в Департамент Комитета фармации по городу Астане Министерства здравоохранения Республики Казахстан</w:t>
      </w:r>
    </w:p>
    <w:bookmarkEnd w:id="730"/>
    <w:bookmarkStart w:name="z773" w:id="7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Департамент Комитета контроля медицинской и фармацевтической деятельности по городу Алматы Министерства здравоохранения и социального развития Республики Казахстан в Департамент Комитета фармации по городу Алматы Министерства здравоохранения Республики Казахстан</w:t>
      </w:r>
    </w:p>
    <w:bookmarkEnd w:id="731"/>
    <w:bookmarkStart w:name="z774" w:id="7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Департамент Комитета контроля медицинской и фармацевтической деятельности по Акмолинской области Министерства здравоохранения и социального развития Республики Казахстан в Департамент Комитета фармации по Акмолинской области Министерства здравоохранения Республики Казахстан</w:t>
      </w:r>
    </w:p>
    <w:bookmarkEnd w:id="732"/>
    <w:bookmarkStart w:name="z775" w:id="7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Департамент Комитета контроля медицинской и фармацевтической деятельности по Актюбинской области Министерства здравоохранения и социального развития Республики Казахстан в Департамент Комитета фармации по Актюбинской области Министерства здравоохранения Республики Казахстан</w:t>
      </w:r>
    </w:p>
    <w:bookmarkEnd w:id="733"/>
    <w:bookmarkStart w:name="z776" w:id="7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Департамент Комитета контроля медицинской и фармацевтической деятельности по Алматинской области Министерства здравоохранения и социального развития Республики Казахстан в Департамент Комитета фармации по Алматинской области Министерства здравоохранения Республики Казахстан</w:t>
      </w:r>
    </w:p>
    <w:bookmarkEnd w:id="734"/>
    <w:bookmarkStart w:name="z777" w:id="7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Департамент Комитета контроля медицинской и фармацевтической деятельности по Атырауской области Министерства здравоохранения и социального развития Республики Казахстан в Департамент Комитета фармации по Атырауской области Министерства здравоохранения Республики Казахстан</w:t>
      </w:r>
    </w:p>
    <w:bookmarkEnd w:id="735"/>
    <w:bookmarkStart w:name="z778" w:id="7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Департамент Комитета контроля медицинской и фармацевтической деятельности по Восточно-Казахстанской области Министерства здравоохранения и социального развития Республики Казахстан в Департамент Комитета фармации по Восточно-Казахстанской области Министерства здравоохранения Республики Казахстан</w:t>
      </w:r>
    </w:p>
    <w:bookmarkEnd w:id="736"/>
    <w:bookmarkStart w:name="z779" w:id="7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Департамент Комитета контроля медицинской и фармацевтической деятельности по Жамбылской области Министерства здравоохранения и социального развития Республики Казахстан в Департамент Комитета фармации по Жамбылской области Министерства здравоохранения Республики Казахстан</w:t>
      </w:r>
    </w:p>
    <w:bookmarkEnd w:id="737"/>
    <w:bookmarkStart w:name="z780" w:id="7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Департамент Комитета контроля медицинской и фармацевтической деятельности по Западно-Казахстанской области Министерства здравоохранения и социального развития Республики Казахстан в Департамент Комитета фармации по Западно-Казахстанской области Министерства здравоохранения Республики Казахстан</w:t>
      </w:r>
    </w:p>
    <w:bookmarkEnd w:id="738"/>
    <w:bookmarkStart w:name="z781" w:id="7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Департамент Комитета контроля медицинской и фармацевтической деятельности по Карагандинской области Министерства здравоохранения и социального развития Республики Казахстан в Департамент Комитета фармации по Карагандинской области Министерства здравоохранения Республики Казахстан</w:t>
      </w:r>
    </w:p>
    <w:bookmarkEnd w:id="739"/>
    <w:bookmarkStart w:name="z782" w:id="7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Департамент Комитета контроля медицинской и фармацевтической деятельности по Костанайской области Министерства здравоохранения и социального развития Республики Казахстан в Департамент Комитета фармации по Костанайской области Министерства здравоохранения Республики Казахстан</w:t>
      </w:r>
    </w:p>
    <w:bookmarkEnd w:id="740"/>
    <w:bookmarkStart w:name="z783" w:id="7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Департамент Комитета контроля медицинской и фармацевтической деятельности по Кызылординской области Министерства здравоохранения и социального развития Республики Казахстан в Департамент Комитета фармации по Кызылординской области Министерства здравоохранения Республики Казахстан</w:t>
      </w:r>
    </w:p>
    <w:bookmarkEnd w:id="741"/>
    <w:bookmarkStart w:name="z784" w:id="7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Департамент Комитета контроля медицинской и фармацевтической деятельности по Мангистауской области Министерства здравоохранения и социального развития Республики Казахстан в Департамент Комитета фармации по Мангистауской области Министерства здравоохранения Республики Казахстан</w:t>
      </w:r>
    </w:p>
    <w:bookmarkEnd w:id="742"/>
    <w:bookmarkStart w:name="z785" w:id="7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Департамент Комитета контроля медицинской и фармацевтической деятельности по Павлодарской области Министерства здравоохранения и социального развития Республики Казахстан в Департамент Комитета фармации по Павлодарской области Министерства здравоохранения Республики Казахстан</w:t>
      </w:r>
    </w:p>
    <w:bookmarkEnd w:id="743"/>
    <w:bookmarkStart w:name="z786" w:id="7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Департамент Комитета контроля медицинской и фармацевтической деятельности по Северо-Казахстанской области Министерства здравоохранения и социального развития Республики Казахстан в Департамент Комитета фармации по Северо-Казахстанской области Министерства здравоохранения Республики Казахстан</w:t>
      </w:r>
    </w:p>
    <w:bookmarkEnd w:id="744"/>
    <w:bookmarkStart w:name="z787" w:id="7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Департамент Комитета контроля медицинской и фармацевтической деятельности по Южно-Казахстанской области Министерства здравоохранения и социального развития Республики Казахстан в Департамент Комитета фармации по Южно-Казахстанской области Министерства здравоохранения Республики Казахстан</w:t>
      </w:r>
    </w:p>
    <w:bookmarkEnd w:id="745"/>
    <w:bookmarkStart w:name="z788" w:id="74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Территориальные подразделения Комитета оплаты медицинских услуг Министерства здравоохранения и социального развития Республики Казахстан</w:t>
      </w:r>
    </w:p>
    <w:bookmarkEnd w:id="746"/>
    <w:bookmarkStart w:name="z789" w:id="7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Департамент Комитета оплаты медицинских услуг по городу Астане Министерства здравоохранения и социального развития Республики Казахстан в Департамент Комитета оплаты медицинских услуг по городу Астане Министерства здравоохранения Республики Казахстан</w:t>
      </w:r>
    </w:p>
    <w:bookmarkEnd w:id="747"/>
    <w:bookmarkStart w:name="z790" w:id="7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Департамент Комитета оплаты медицинских услуг по городу Алматы Министерства здравоохранения и социального развития Республики Казахстан в Департамент Комитета оплаты медицинских услуг по городу Алматы Министерства здравоохранения Республики Казахстан</w:t>
      </w:r>
    </w:p>
    <w:bookmarkEnd w:id="748"/>
    <w:bookmarkStart w:name="z791" w:id="7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Департамент Комитета оплаты медицинских услуг по Акмолинской области Министерства здравоохранения и социального развития Республики Казахстан в Департамент Комитета оплаты медицинских услуг по Акмолинской области Министерства здравоохранения Республики Казахстан</w:t>
      </w:r>
    </w:p>
    <w:bookmarkEnd w:id="749"/>
    <w:bookmarkStart w:name="z792" w:id="7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Департамент Комитета оплаты медицинских услуг по Актюбинской области Министерства здравоохранения и социального развития Республики Казахстан в Департамент Комитета оплаты медицинских услуг по Актюбинской области Министерства здравоохранения Республики Казахстан</w:t>
      </w:r>
    </w:p>
    <w:bookmarkEnd w:id="750"/>
    <w:bookmarkStart w:name="z793" w:id="7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Департамент Комитета оплаты медицинских услуг по Алматинской области Министерства здравоохранения и социального развития Республики Казахстан в Департамент Комитета оплаты медицинских услуг по Алматинской области Министерства здравоохранения Республики Казахстан</w:t>
      </w:r>
    </w:p>
    <w:bookmarkEnd w:id="751"/>
    <w:bookmarkStart w:name="z794" w:id="7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Департамент Комитета оплаты медицинских услуг по Атырауской области Министерства здравоохранения и социального развития Республики Казахстан в Департамент Комитета оплаты медицинских услуг по Атырауской области Министерства здравоохранения Республики Казахстан.</w:t>
      </w:r>
    </w:p>
    <w:bookmarkEnd w:id="752"/>
    <w:bookmarkStart w:name="z795" w:id="7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Департамент Комитета оплаты медицинских услуг по Восточно-Казахстанской области Министерства здравоохранения и социального развития Республики Казахстан в Департамент Комитета оплаты медицинских услуг по Восточно-Казахстанской области Министерства здравоохранения Республики Казахстан.</w:t>
      </w:r>
    </w:p>
    <w:bookmarkEnd w:id="753"/>
    <w:bookmarkStart w:name="z796" w:id="7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Департамент Комитета оплаты медицинских услуг по Жамбылской области Министерства здравоохранения и социального развития Республики Казахстан в Департамент Комитета оплаты медицинских услуг по Жамбылской области Министерства здравоохранения Республики Казахстан.</w:t>
      </w:r>
    </w:p>
    <w:bookmarkEnd w:id="754"/>
    <w:bookmarkStart w:name="z797" w:id="7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Департамент Комитета оплаты медицинских услуг по Западно-Казахстанской области Министерства здравоохранения и социального развития Республики Казахстан в Департамент Комитета оплаты медицинских услуг по Западно-Казахстанской области Министерства здравоохранения Республики Казахстан.</w:t>
      </w:r>
    </w:p>
    <w:bookmarkEnd w:id="755"/>
    <w:bookmarkStart w:name="z798" w:id="7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Департамент Комитета оплаты медицинских услуг по Карагандинской области Министерства здравоохранения и социального развития Республики Казахстан в Департамент Комитета оплаты медицинских услуг по Карагандинской области Министерства здравоохранения Республики Казахстан.</w:t>
      </w:r>
    </w:p>
    <w:bookmarkEnd w:id="756"/>
    <w:bookmarkStart w:name="z799" w:id="7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Департамент Комитета оплаты медицинских услуг по Костанайской области Министерства здравоохранения и социального развития Республики Казахстан в Департамент Комитета оплаты медицинских услуг по Костанайской области Министерства здравоохранения Республики Казахстан.</w:t>
      </w:r>
    </w:p>
    <w:bookmarkEnd w:id="757"/>
    <w:bookmarkStart w:name="z800" w:id="7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Департамент Комитета оплаты медицинских услуг по Кызылординской области Министерства здравоохранения и социального развития Республики Казахстан в Департамент Комитета оплаты медицинских услуг по Кызылординской области Министерства здравоохранения Республики Казахстан.</w:t>
      </w:r>
    </w:p>
    <w:bookmarkEnd w:id="758"/>
    <w:bookmarkStart w:name="z801" w:id="7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Департамент Комитета оплаты медицинских услуг по Мангистауской области Министерства здравоохранения и социального развития Республики Казахстан в Департамент Комитета оплаты медицинских услуг по Мангистауской области Министерства здравоохранения Республики Казахстан.</w:t>
      </w:r>
    </w:p>
    <w:bookmarkEnd w:id="759"/>
    <w:bookmarkStart w:name="z802" w:id="7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Департамент Комитета оплаты медицинских услуг по Павлодарской области Министерства здравоохранения и социального развития Республики Казахстан в Департамент Комитета оплаты медицинских услуг по Павлодарской области Министерства здравоохранения Республики Казахстан.</w:t>
      </w:r>
    </w:p>
    <w:bookmarkEnd w:id="760"/>
    <w:bookmarkStart w:name="z803" w:id="7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Департамент Комитета оплаты медицинских услуг по Северо-Казахстанской области Министерства здравоохранения и социального развития Республики Казахстан в Департамент Комитета оплаты медицинских услуг по Северо-Казахстанской области Министерства здравоохранения Республики Казахстан.</w:t>
      </w:r>
    </w:p>
    <w:bookmarkEnd w:id="761"/>
    <w:bookmarkStart w:name="z804" w:id="7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Департамент Комитета оплаты медицинских услуг по Южно-Казахстанской области Министерства здравоохранения и социального развития Республики Казахстан в Департамент Комитета оплаты медицинских услуг по Южно-Казахстанской области Министерства здравоохранения Республики Казахстан.</w:t>
      </w:r>
    </w:p>
    <w:bookmarkEnd w:id="762"/>
    <w:bookmarkStart w:name="z805" w:id="763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Территориальные подразделения Комитета по защите прав потребителей Министерства национальной экономики Республики Казахстан</w:t>
      </w:r>
    </w:p>
    <w:bookmarkEnd w:id="763"/>
    <w:bookmarkStart w:name="z806" w:id="7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Департамент по защите прав потребителей Акмолинской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64"/>
    <w:bookmarkStart w:name="z807" w:id="7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Аккольское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Аккольское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65"/>
    <w:bookmarkStart w:name="z808" w:id="7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Аршалынское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Аршалынское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66"/>
    <w:bookmarkStart w:name="z809" w:id="7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Астраханское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Астраханское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67"/>
    <w:bookmarkStart w:name="z810" w:id="7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Атбасарское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Атбасарское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68"/>
    <w:bookmarkStart w:name="z811" w:id="7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Буландынское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Буландынское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69"/>
    <w:bookmarkStart w:name="z812" w:id="7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Егиндыкольское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Егиндыкольское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0"/>
    <w:bookmarkStart w:name="z813" w:id="7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Енбекшильдерское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Енбекшильдерское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1"/>
    <w:bookmarkStart w:name="z814" w:id="7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Ерейментауское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Ерейментауское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2"/>
    <w:bookmarkStart w:name="z815" w:id="7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Есильское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Есильское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</w:t>
      </w:r>
    </w:p>
    <w:bookmarkEnd w:id="773"/>
    <w:bookmarkStart w:name="z816" w:id="7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Жаксынское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Жаксынское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4"/>
    <w:bookmarkStart w:name="z817" w:id="7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Жаркаинское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Жаркаинское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5"/>
    <w:bookmarkStart w:name="z818" w:id="7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Зерендинское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Зерендинское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6"/>
    <w:bookmarkStart w:name="z819" w:id="7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Коргалжынское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Коргалжынское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7"/>
    <w:bookmarkStart w:name="z820" w:id="7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Сандыктауское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Сандыктауское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8"/>
    <w:bookmarkStart w:name="z821" w:id="7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Степногорское городское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Степногорское городское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79"/>
    <w:bookmarkStart w:name="z822" w:id="7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Кокшетауское городское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Кокшетауское городское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80"/>
    <w:bookmarkStart w:name="z823" w:id="7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18. Целиноградское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Целиноградское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81"/>
    <w:bookmarkStart w:name="z824" w:id="7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19. Шортандинское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Шортандинское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82"/>
    <w:bookmarkStart w:name="z825" w:id="7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20. Бурабайское районное Управление по защите прав потребителей Департамента по защите прав потребителей Акмолинской области Комитета по защите прав потребителей Министерства национальной экономики Республики Казахстан в Бурабайское районное Управление охраны общественного здоровья Департамента охраны общественного здоровья Акмолинской области Комитета охраны общественного здоровья Министерства здравоохранения Республики Казахстан.</w:t>
      </w:r>
    </w:p>
    <w:bookmarkEnd w:id="783"/>
    <w:bookmarkStart w:name="z826" w:id="7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21. Департамент по защите прав потребителей Актюбинской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84"/>
    <w:bookmarkStart w:name="z827" w:id="7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Актобинское городское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Актобинское городское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85"/>
    <w:bookmarkStart w:name="z828" w:id="7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Айтекебийское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Айтекебийское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86"/>
    <w:bookmarkStart w:name="z829" w:id="7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24. Алгинское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Алгинское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87"/>
    <w:bookmarkStart w:name="z830" w:id="7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Байганинское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Байганинское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88"/>
    <w:bookmarkStart w:name="z831" w:id="7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Иргизское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Иргизское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89"/>
    <w:bookmarkStart w:name="z832" w:id="7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Каргалинское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Каргалинское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90"/>
    <w:bookmarkStart w:name="z833" w:id="7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28. Кобдинское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Кобдинское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91"/>
    <w:bookmarkStart w:name="z834" w:id="7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29. Мартукское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Мартукское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92"/>
    <w:bookmarkStart w:name="z835" w:id="7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30. Мугалжарское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Мугалжарское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93"/>
    <w:bookmarkStart w:name="z836" w:id="7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31. Темирское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Темирское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94"/>
    <w:bookmarkStart w:name="z837" w:id="7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32. Уилское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Уилское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95"/>
    <w:bookmarkStart w:name="z838" w:id="7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33. Хромтауское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Хромтауское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96"/>
    <w:bookmarkStart w:name="z839" w:id="7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34. Шалкарское районное Управление по защите прав потребителей Департамента по защите прав потребителей Актюбинской области Комитета по защите прав потребителей Министерства национальной экономики Республики Казахстан в Шалкарское районное Управление охраны общественного здоровья Департамента охраны общественного здоровья Актюбинской области Комитета охраны общественного здоровья Министерства здравоохранения Республики Казахстан.</w:t>
      </w:r>
    </w:p>
    <w:bookmarkEnd w:id="797"/>
    <w:bookmarkStart w:name="z840" w:id="7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 35. Департамент по защите прав потребителей Алматинской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798"/>
    <w:bookmarkStart w:name="z841" w:id="7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 36. Аксуское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Аксуское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799"/>
    <w:bookmarkStart w:name="z842" w:id="8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37. Алакольское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Алакольское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0"/>
    <w:bookmarkStart w:name="z843" w:id="8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38. Балхашское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Балхашское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1"/>
    <w:bookmarkStart w:name="z844" w:id="8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39. Енбекшиказахское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Енбекшиказахское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2"/>
    <w:bookmarkStart w:name="z845" w:id="8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40. Ескельдинское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Ескельдинское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3"/>
    <w:bookmarkStart w:name="z846" w:id="8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41. Жамбылское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Жамбылское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4"/>
    <w:bookmarkStart w:name="z847" w:id="8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42. Илийское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Илийское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5"/>
    <w:bookmarkStart w:name="z848" w:id="8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43. Карасайское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Карасайское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6"/>
    <w:bookmarkStart w:name="z849" w:id="8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44. Каратальское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Каратальское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7"/>
    <w:bookmarkStart w:name="z850" w:id="8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45. Кербулакское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Кербулакское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8"/>
    <w:bookmarkStart w:name="z851" w:id="8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46. Коксуское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Коксуское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09"/>
    <w:bookmarkStart w:name="z852" w:id="8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47. Панфиловское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Панфиловское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10"/>
    <w:bookmarkStart w:name="z853" w:id="8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48. Райымбекское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      в Райымбекское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11"/>
    <w:bookmarkStart w:name="z854" w:id="8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49. Саркандское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Саркандское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12"/>
    <w:bookmarkStart w:name="z855" w:id="8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50. Талгарское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Талгарское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13"/>
    <w:bookmarkStart w:name="z856" w:id="8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51. Уйгурское районное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Уйгурское районное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14"/>
    <w:bookmarkStart w:name="z857" w:id="8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52. Капшагайское городское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Капшагайское городское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15"/>
    <w:bookmarkStart w:name="z858" w:id="8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53. Талдыкорганское городское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Талдыкорганское городское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16"/>
    <w:bookmarkStart w:name="z859" w:id="8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54. Текелийское городское Управление по защите прав потребителей Департамента по защите прав потребителей Алматинской области Комитета по защите прав потребителей Министерства национальной экономики Республики Казахстан в Текелийское городское Управление охраны общественного здоровья Департамента охраны общественного здоровья Алматинской области Комитета охраны общественного здоровья Министерства здравоохранения Республики Казахстан.</w:t>
      </w:r>
    </w:p>
    <w:bookmarkEnd w:id="817"/>
    <w:bookmarkStart w:name="z860" w:id="8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55. Департамент по защите прав потребителей Атырауской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Атырауской области Комитета охраны общественного здоровья Министерства здравоохранения Республики Казахстан.</w:t>
      </w:r>
    </w:p>
    <w:bookmarkEnd w:id="818"/>
    <w:bookmarkStart w:name="z861" w:id="8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56. Атырауское городское Управление по защите прав потребителей Департамента по защите прав потребителей Атырауской области Комитета по защите прав потребителей Министерства национальной экономики Республики Казахстан в Атырауское городское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Казахстан.</w:t>
      </w:r>
    </w:p>
    <w:bookmarkEnd w:id="819"/>
    <w:bookmarkStart w:name="z862" w:id="8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57. Жылыойское районное Управление по защите прав потребителей Департамента по защите прав потребителей Атырауской области Комитета по защите прав потребителей Министерства национальной экономики Республики Казахстан в Жылыойское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Казахстан.</w:t>
      </w:r>
    </w:p>
    <w:bookmarkEnd w:id="820"/>
    <w:bookmarkStart w:name="z863" w:id="8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58. Индерское районное Управление по защите прав потребителей Департамента по защите прав потребителей Атырауской области Комитета по защите прав потребителей Министерства национальной экономики Республики Казахстан в Индерское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Казахстан.</w:t>
      </w:r>
    </w:p>
    <w:bookmarkEnd w:id="821"/>
    <w:bookmarkStart w:name="z864" w:id="8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59. Исатайское районное Управление по защите прав потребителей Департамента по защите прав потребителей Атырауской области Комитета по защите прав потребителей Министерства национальной экономики Республики Казахстан в Исатайское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Казахстан.</w:t>
      </w:r>
    </w:p>
    <w:bookmarkEnd w:id="822"/>
    <w:bookmarkStart w:name="z865" w:id="8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60. Кзылкугинское районное Управление по защите прав потребителей Департамента по защите прав потребителей Атырауской области Комитета по защите прав потребителей Министерства национальной экономики Республики Казахстан в Кзылкугинское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Казахстан. </w:t>
      </w:r>
    </w:p>
    <w:bookmarkEnd w:id="823"/>
    <w:bookmarkStart w:name="z866" w:id="8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61. Курмангазинское районное Управление по защите прав потребителей Департамента по защите прав потребителей Атырауской области Комитета по защите прав потребителей Министерства национальной экономики Республики Казахстан в Курмангазинское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Казахстан.</w:t>
      </w:r>
    </w:p>
    <w:bookmarkEnd w:id="824"/>
    <w:bookmarkStart w:name="z867" w:id="8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62. Макатское районное Управление по защите прав потребителей Департамента по защите прав потребителей Атырауской области Комитета по защите прав потребителей Министерства национальной экономики Республики Казахстан в Макатское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Казахстан.</w:t>
      </w:r>
    </w:p>
    <w:bookmarkEnd w:id="825"/>
    <w:bookmarkStart w:name="z868" w:id="8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63. Махамбетское районное Управление по защите прав потребителей Департамента по защите прав потребителей Атырауской области Комитета по защите прав потребителей Министерства национальной экономики Республики Казахстан в Махамбетское районное Управление охраны общественного здоровья Департамента охраны общественного здоровья Атырауской области Комитета охраны общественного здоровья Министерства здравоохранения Республики Казахстан.</w:t>
      </w:r>
    </w:p>
    <w:bookmarkEnd w:id="826"/>
    <w:bookmarkStart w:name="z869" w:id="8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64. Департамент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27"/>
    <w:bookmarkStart w:name="z870" w:id="8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65. Усть-Каменогорское городское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Усть-Каменогорское городское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28"/>
    <w:bookmarkStart w:name="z871" w:id="8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66. Семейское городское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Семейское городское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29"/>
    <w:bookmarkStart w:name="z872" w:id="8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67. Аягозское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Аягозское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0"/>
    <w:bookmarkStart w:name="z873" w:id="8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68. Абайское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Абайское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1"/>
    <w:bookmarkStart w:name="z874" w:id="8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69. Бескарагайское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Бескарагайское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2"/>
    <w:bookmarkStart w:name="z875" w:id="8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70. Бородулихинское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Бородулихинское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3"/>
    <w:bookmarkStart w:name="z876" w:id="8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71. Глубоковское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Глубоковское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4"/>
    <w:bookmarkStart w:name="z877" w:id="8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72. Жарминское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Жарминское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5"/>
    <w:bookmarkStart w:name="z878" w:id="8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73. Зайсанское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Зайсанское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6"/>
    <w:bookmarkStart w:name="z879" w:id="8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74. Зыряновское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Зыряновское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7"/>
    <w:bookmarkStart w:name="z880" w:id="8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75. Катон-Карагайское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Катон-Карагайское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8"/>
    <w:bookmarkStart w:name="z881" w:id="8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76. Кокпектинское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Кокпектинское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39"/>
    <w:bookmarkStart w:name="z882" w:id="8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77. Курчатовское городское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Курчатовское городское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40"/>
    <w:bookmarkStart w:name="z883" w:id="8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78. Курчумское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Курчумское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41"/>
    <w:bookmarkStart w:name="z884" w:id="8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79. Риддерское городское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Риддерское городское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42"/>
    <w:bookmarkStart w:name="z885" w:id="8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80. Тарбагатайское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Тарбагатайское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43"/>
    <w:bookmarkStart w:name="z886" w:id="8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81. Уланское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Уланское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44"/>
    <w:bookmarkStart w:name="z887" w:id="8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82. Урджарское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Урджарское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45"/>
    <w:bookmarkStart w:name="z888" w:id="8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83. Шемонайхинское районное Управление по защите прав потребителей Департамента по защите прав потребителей Восточно-Казахстанской области Комитета по защите прав потребителей Министерства национальной экономики Республики Казахстан в Шемонайхинское районное Управление охраны общественного здоровья Департамента охраны общественного здоровья Восточно-Казахстанской области Комитета охраны общественного здоровья Министерства здравоохранения Республики Казахстан.</w:t>
      </w:r>
    </w:p>
    <w:bookmarkEnd w:id="846"/>
    <w:bookmarkStart w:name="z889" w:id="8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84. Департамент по защите прав потребителей Жамбылской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47"/>
    <w:bookmarkStart w:name="z890" w:id="8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85. Таразское городское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Таразское городское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48"/>
    <w:bookmarkStart w:name="z891" w:id="8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86. Байзакское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Байзакское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49"/>
    <w:bookmarkStart w:name="z892" w:id="8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87. Управление по защите прав потребителей района имени Т. Рыскулова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района имени Т. Рыскулова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0"/>
    <w:bookmarkStart w:name="z893" w:id="8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88. Жамбылское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Жамбылское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1"/>
    <w:bookmarkStart w:name="z894" w:id="8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89. Жуалынское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Жуалынское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2"/>
    <w:bookmarkStart w:name="z895" w:id="8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90. Кордайское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Кордайское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3"/>
    <w:bookmarkStart w:name="z896" w:id="8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91. Меркенское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Меркенское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4"/>
    <w:bookmarkStart w:name="z897" w:id="8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92. Мойынкумское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Мойынкумское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5"/>
    <w:bookmarkStart w:name="z898" w:id="8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93. Сарысуское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Сарысуское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6"/>
    <w:bookmarkStart w:name="z899" w:id="8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94. Таласское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Таласское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7"/>
    <w:bookmarkStart w:name="z900" w:id="8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95. Шуское районное Управление по защите прав потребителей Департамента по защите прав потребителей Жамбылской области Комитета по защите прав потребителей Министерства национальной экономики Республики Казахстан в Шуское районное Управление охраны общественного здоровья Департамента охраны общественного здоровья Жамбылской области Комитета охраны общественного здоровья Министерства здравоохранения Республики Казахстан.</w:t>
      </w:r>
    </w:p>
    <w:bookmarkEnd w:id="858"/>
    <w:bookmarkStart w:name="z901" w:id="8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96. Департамент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59"/>
    <w:bookmarkStart w:name="z902" w:id="8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97. Уральское городское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Уральское городское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0"/>
    <w:bookmarkStart w:name="z903" w:id="8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98. Акжаикское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Акжаикское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1"/>
    <w:bookmarkStart w:name="z904" w:id="8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99. Бокейординское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Бокейординское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2"/>
    <w:bookmarkStart w:name="z905" w:id="8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100. Бурлинское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Бурлинское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3"/>
    <w:bookmarkStart w:name="z906" w:id="8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101. Жангалинское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Жангалинское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4"/>
    <w:bookmarkStart w:name="z907" w:id="8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102. Жанибекское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Жанибекское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5"/>
    <w:bookmarkStart w:name="z908" w:id="8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103. Зеленовское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Зеленовское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6"/>
    <w:bookmarkStart w:name="z909" w:id="8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104. Казталовское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Казталовское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7"/>
    <w:bookmarkStart w:name="z910" w:id="8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105. Каратобинское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Каратобинское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8"/>
    <w:bookmarkStart w:name="z911" w:id="8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106. Сырымское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Сырымское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69"/>
    <w:bookmarkStart w:name="z912" w:id="8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107. Таскалинское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Таскалинское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70"/>
    <w:bookmarkStart w:name="z913" w:id="8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108. Теректинское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Теректинское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71"/>
    <w:bookmarkStart w:name="z914" w:id="8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109. Чингирлауское районное Управление по защите прав потребителей Департамента по защите прав потребителей Западно-Казахстанской области Комитета по защите прав потребителей Министерства национальной экономики Республики Казахстан в Чингирлауское районное Управление охраны общественного здоровья Департамента охраны общественного здоровья Западно-Казахстанской области Комитета охраны общественного здоровья Министерства здравоохранения Республики Казахстан.</w:t>
      </w:r>
    </w:p>
    <w:bookmarkEnd w:id="872"/>
    <w:bookmarkStart w:name="z915" w:id="8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110. Департамент по защите прав потребителей Карагандинской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73"/>
    <w:bookmarkStart w:name="z916" w:id="8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111. Абайское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Абайское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74"/>
    <w:bookmarkStart w:name="z917" w:id="8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112. Актогайское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Актогайское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75"/>
    <w:bookmarkStart w:name="z918" w:id="8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113. Бухаржырауское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Бухаржырауское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76"/>
    <w:bookmarkStart w:name="z919" w:id="8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114. Жанааркинское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Жанааркинское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77"/>
    <w:bookmarkStart w:name="z920" w:id="8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115. Каркаралинское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Каркаралинское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78"/>
    <w:bookmarkStart w:name="z921" w:id="8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116. Управление по защите прав потребителей района имени Казыбек би города Караганды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района имени Казыбек би города Караганда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79"/>
    <w:bookmarkStart w:name="z922" w:id="8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117. Управление по защите прав потребителей Октябрьского района города Караганды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Октябрьского района города Караганды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0"/>
    <w:bookmarkStart w:name="z923" w:id="8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118. Нуринское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Нуринское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1"/>
    <w:bookmarkStart w:name="z924" w:id="8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119. Осакаровское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Осакаровское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2"/>
    <w:bookmarkStart w:name="z925" w:id="8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120. Улытауское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Улытауское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3"/>
    <w:bookmarkStart w:name="z926" w:id="8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121. Шетское районное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Шетское районное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4"/>
    <w:bookmarkStart w:name="z927" w:id="8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122. Балхашское городское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Балхашское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5"/>
    <w:bookmarkStart w:name="z928" w:id="8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123. Жезказганское городское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Жезказганское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6"/>
    <w:bookmarkStart w:name="z929" w:id="8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124. Каражалское городское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Каражалское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7"/>
    <w:bookmarkStart w:name="z930" w:id="8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125. Приозерское городское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Приозерское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8"/>
    <w:bookmarkStart w:name="z931" w:id="8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126. Саранское городское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Саранское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89"/>
    <w:bookmarkStart w:name="z932" w:id="8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127. Сатпаевское городское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Сатпаевское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90"/>
    <w:bookmarkStart w:name="z933" w:id="8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128. Темиртауское городское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Темиртауское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91"/>
    <w:bookmarkStart w:name="z934" w:id="8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129. Шахтинское городское Управление по защите прав потребителей Департамента по защите прав потребителей Карагандинской области Комитета по защите прав потребителей Министерства национальной экономики Республики Казахстан в Шахтинское городское Управление охраны общественного здоровья Департамента охраны общественного здоровья Карагандинской области Комитета охраны общественного здоровья Министерства здравоохранения Республики Казахстан.</w:t>
      </w:r>
    </w:p>
    <w:bookmarkEnd w:id="892"/>
    <w:bookmarkStart w:name="z935" w:id="8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130. Департамент по защите прав потребителей Костанайской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Костанайской области Комитета охраны общественного здоровья Министерства здравоохранения Республики Казахстан</w:t>
      </w:r>
    </w:p>
    <w:bookmarkEnd w:id="893"/>
    <w:bookmarkStart w:name="z936" w:id="8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131. Алтынсаринское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Алтынсаринское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894"/>
    <w:bookmarkStart w:name="z937" w:id="8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132. Амангельдинское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Амангельдинское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895"/>
    <w:bookmarkStart w:name="z938" w:id="8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133. Аулиекольское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Аулиекольское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896"/>
    <w:bookmarkStart w:name="z939" w:id="8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134. Денисовское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Денисовское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897"/>
    <w:bookmarkStart w:name="z940" w:id="8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135. Жангельдинское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Жангельдинское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898"/>
    <w:bookmarkStart w:name="z941" w:id="8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136. Житикаринское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Житикаринское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899"/>
    <w:bookmarkStart w:name="z942" w:id="9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137. Камыстинское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Камыстинское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0"/>
    <w:bookmarkStart w:name="z943" w:id="9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138. Карабалыкское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Карабалыкское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1"/>
    <w:bookmarkStart w:name="z944" w:id="9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139. Карасуское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Карасуское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2"/>
    <w:bookmarkStart w:name="z945" w:id="9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140. Мендыкаринское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Мендыкаринское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3"/>
    <w:bookmarkStart w:name="z946" w:id="9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141. Наурзумское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Наурзумское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4"/>
    <w:bookmarkStart w:name="z947" w:id="9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142. Сарыкольское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Сарыкольское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5"/>
    <w:bookmarkStart w:name="z948" w:id="9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143. Тарановское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Тарановское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6"/>
    <w:bookmarkStart w:name="z949" w:id="9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144. Узункольское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Узункольское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7"/>
    <w:bookmarkStart w:name="z950" w:id="9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145. Федоровское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Федоровское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8"/>
    <w:bookmarkStart w:name="z951" w:id="90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146. Аркалыкское городское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Аркалыкское городское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09"/>
    <w:bookmarkStart w:name="z952" w:id="9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147. Костанайское районное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Костанайское районное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10"/>
    <w:bookmarkStart w:name="z953" w:id="9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148. Управление по защите прав потребителей города Костанай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города Костанай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11"/>
    <w:bookmarkStart w:name="z954" w:id="9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149. Лисаковское городское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 в Лисаковское городское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12"/>
    <w:bookmarkStart w:name="z955" w:id="9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150. Рудненское городское Управление по защите прав потребителей Департамента по защите прав потребителей Костанайской области Комитета по защите прав потребителей Министерства национальной экономики Республики Казахстан в Рудненское городское Управление охраны общественного здоровья Департамента охраны общественного здоровья Костанайской области Комитета охраны общественного здоровья Министерства здравоохранения Республики Казахстан.</w:t>
      </w:r>
    </w:p>
    <w:bookmarkEnd w:id="913"/>
    <w:bookmarkStart w:name="z956" w:id="9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151. Департамент по защите прав потребителей Кызылординской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14"/>
    <w:bookmarkStart w:name="z957" w:id="9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152. Аральское районное Управление по защите прав потребителей Департамента по защите прав потребителей Кызылординской области Комитета по защите прав потребителей Министерства национальной экономики Республики Казахстан в Аральское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15"/>
    <w:bookmarkStart w:name="z958" w:id="9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153. Казалинское районное Управление по защите прав потребителей Департамента по защите прав потребителей Кызылординской области Комитета по защите прав потребителей Министерства национальной экономики Республики Казахстан в Казалинское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16"/>
    <w:bookmarkStart w:name="z959" w:id="9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154. Кармакшинское районное Управление по защите прав потребителей Департамента по защите прав потребителей Кызылординской области Комитета по защите прав потребителей Министерства национальной экономики Республики Казахстан в Кармакшинское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17"/>
    <w:bookmarkStart w:name="z960" w:id="9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155. Жалагашское районное Управление по защите прав потребителей Департамента по защите прав потребителей Кызылординской области Комитета по защите прав потребителей Министерства национальной экономики Республики Казахстан в Жалагашское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18"/>
    <w:bookmarkStart w:name="z961" w:id="9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156. Сырдарьинское районное Управление по защите прав потребителей Департамента по защите прав потребителей Кызылординской области Комитета по защите прав потребителей Министерства национальной экономики Республики Казахстан в Сырдарьинское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19"/>
    <w:bookmarkStart w:name="z962" w:id="9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157. Шиелийское районное Управление по защите прав потребителей Департамента по защите прав потребителей Кызылординской области Комитета по защите прав потребителей Министерства национальной экономики Республики Казахстан в Шиелийское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20"/>
    <w:bookmarkStart w:name="z963" w:id="9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158. Жанакорганское районное Управление по защите прав потребителей Департамента по защите прав потребителей Кызылординской области Комитета по защите прав потребителей Министерства национальной экономики Республики Казахстан в Жанакорганское районное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21"/>
    <w:bookmarkStart w:name="z964" w:id="9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159. Кызылординское городское Управление по защите прав потребителей Департамента по защите прав потребителей Кызылординской области Комитета по защите прав потребителей Министерства национальной экономики Республики Казахстан в Кызылординское городское Управление охраны общественного здоровья Департамента охраны общественного здоровья Кызылординской области Комитета охраны общественного здоровья Министерства здравоохранения Республики Казахстан.</w:t>
      </w:r>
    </w:p>
    <w:bookmarkEnd w:id="922"/>
    <w:bookmarkStart w:name="z965" w:id="9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160. Департамент по защите прав потребителей Мангистауской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Мангистауской области Комитета охраны общественного здоровья Министерства здравоохранения Республики Казахстан.</w:t>
      </w:r>
    </w:p>
    <w:bookmarkEnd w:id="923"/>
    <w:bookmarkStart w:name="z966" w:id="9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161. Актауское городское Управление по защите прав потребителей Департамента по защите прав потребителей Мангистауской области Комитета по защите прав потребителей Министерства национальной экономики Республики Казахстан в Актауское городское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Казахстан.</w:t>
      </w:r>
    </w:p>
    <w:bookmarkEnd w:id="924"/>
    <w:bookmarkStart w:name="z967" w:id="9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162. Жанаозенское городское Управление по защите прав потребителей Департамента по защите прав потребителей Мангистауской области Комитета по защите прав потребителей Министерства национальной экономики Республики Казахстан в Жанаозенское городское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Казахстан.</w:t>
      </w:r>
    </w:p>
    <w:bookmarkEnd w:id="925"/>
    <w:bookmarkStart w:name="z968" w:id="9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163. Мангистауское районное Управление по защите прав потребителей Департамента по защите прав потребителей Мангистауской области Комитета по защите прав потребителей Министерства национальной экономики Республики Казахстан в Мангистауское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Казахстан.</w:t>
      </w:r>
    </w:p>
    <w:bookmarkEnd w:id="926"/>
    <w:bookmarkStart w:name="z969" w:id="9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164. Тупкараганское районное Управление по защите прав потребителей Департамента по защите прав потребителей Мангистауской области Комитета по защите прав потребителей Министерства национальной экономики Республики Казахстан в Тупкараганское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Казахстан.</w:t>
      </w:r>
    </w:p>
    <w:bookmarkEnd w:id="927"/>
    <w:bookmarkStart w:name="z970" w:id="9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165. Бейнеуское районное Управление по защите прав потребителей Департамента по защите прав потребителей Мангистауской области Комитета по защите прав потребителей Министерства национальной экономики Республики Казахстан в Бейнеуское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Казахстан.</w:t>
      </w:r>
    </w:p>
    <w:bookmarkEnd w:id="928"/>
    <w:bookmarkStart w:name="z971" w:id="9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166. Каракиянское районное Управление по защите прав потребителей Департамента по защите прав потребителей Мангистауской области Комитета по защите прав потребителей Министерства национальной экономики Республики Казахстан в Каракиянское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Казахстан.</w:t>
      </w:r>
    </w:p>
    <w:bookmarkEnd w:id="929"/>
    <w:bookmarkStart w:name="z972" w:id="9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167. Мунайлинское районное Управление по защите прав потребителей Департамента по защите прав потребителей Мангистауской области Комитета по защите прав потребителей Министерства национальной экономики Республики Казахстан в Мунайлинское районное Управление охраны общественного здоровья Департамента охраны общественного здоровья Мангистауской области Комитета охраны общественного здоровья Министерства здравоохранения Республики Казахстан.</w:t>
      </w:r>
    </w:p>
    <w:bookmarkEnd w:id="930"/>
    <w:bookmarkStart w:name="z973" w:id="9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168. Департамент по защите прав потребителей Павлодарской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31"/>
    <w:bookmarkStart w:name="z974" w:id="9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169. Павлодарское городское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Павлодарское городское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32"/>
    <w:bookmarkStart w:name="z975" w:id="9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170. Аксуское городское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Аксуское городское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33"/>
    <w:bookmarkStart w:name="z976" w:id="9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171. Экибастузское городское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Экибастузское городское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34"/>
    <w:bookmarkStart w:name="z977" w:id="9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172. Баянаульское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Баянаульское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35"/>
    <w:bookmarkStart w:name="z978" w:id="93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173. Актогайское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Актогайское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36"/>
    <w:bookmarkStart w:name="z979" w:id="9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174. Железинское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Железинское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 </w:t>
      </w:r>
    </w:p>
    <w:bookmarkEnd w:id="937"/>
    <w:bookmarkStart w:name="z980" w:id="9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175. Иртышское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Иртышское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38"/>
    <w:bookmarkStart w:name="z981" w:id="9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176. Качирское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Качирское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39"/>
    <w:bookmarkStart w:name="z982" w:id="94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177. Лебяжинское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Лебяжинское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40"/>
    <w:bookmarkStart w:name="z983" w:id="94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178. Майское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Майское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41"/>
    <w:bookmarkStart w:name="z984" w:id="9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179. Павлодарское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Павлодарское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42"/>
    <w:bookmarkStart w:name="z985" w:id="9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180. Успенское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Успенское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43"/>
    <w:bookmarkStart w:name="z986" w:id="9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181. Щербактинское районное Управление по защите прав потребителей Департамента по защите прав потребителей Павлодарской области Комитета по защите прав потребителей Министерства национальной экономики Республики Казахстан в Щербактинское районное Управление охраны общественного здоровья Департамента охраны общественного здоровья Павлодарской области Комитета охраны общественного здоровья Министерства здравоохранения Республики Казахстан.</w:t>
      </w:r>
    </w:p>
    <w:bookmarkEnd w:id="944"/>
    <w:bookmarkStart w:name="z987" w:id="9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182. Департамент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45"/>
    <w:bookmarkStart w:name="z988" w:id="94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183. Петропавловское городское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Петропавловское городское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46"/>
    <w:bookmarkStart w:name="z989" w:id="9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184. Айыртауское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Айыртауское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47"/>
    <w:bookmarkStart w:name="z990" w:id="9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185. Акжарское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Акжарское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48"/>
    <w:bookmarkStart w:name="z991" w:id="9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186. Аккайынское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Аккайынское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49"/>
    <w:bookmarkStart w:name="z992" w:id="9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187. Управление по защите прав потребителей района имени Габита Мусрепова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района имени Габита Мусрепова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0"/>
    <w:bookmarkStart w:name="z993" w:id="9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188. Есильское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Есильское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1"/>
    <w:bookmarkStart w:name="z994" w:id="9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189. Кызылжарское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Кызылжарское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2"/>
    <w:bookmarkStart w:name="z995" w:id="9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190. Управление по защите прав потребителей района Магжана Жумабаева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района Магжана Жумабаева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3"/>
    <w:bookmarkStart w:name="z996" w:id="9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191. Жамбылское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Жамбылское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4"/>
    <w:bookmarkStart w:name="z997" w:id="9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192. Мамлютское районное Управление Департамента Северо-Казахстанской области Комитета по защите прав потребителей Министерства национальной экономики Республики Казахстан в Мамлютское районное Управление Департамента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5"/>
    <w:bookmarkStart w:name="z998" w:id="95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193. Тайыншинское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Тайыншинское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6"/>
    <w:bookmarkStart w:name="z999" w:id="9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194. Тимирязевское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Тимирязевское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7"/>
    <w:bookmarkStart w:name="z1000" w:id="9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195. Уалихановское районное Управление по защите прав потребителей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Уалихановское районное Управление охраны общественного здоровья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8"/>
    <w:bookmarkStart w:name="z1001" w:id="9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196. Управление по защите прав потребителей района Шал акына Департамента по защите прав потребителей Северо-Казахстанской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района Шал акына Департамента охраны общественного здоровья Северо-Казахстанской области Комитета охраны общественного здоровья Министерства здравоохранения Республики Казахстан.</w:t>
      </w:r>
    </w:p>
    <w:bookmarkEnd w:id="959"/>
    <w:bookmarkStart w:name="z1002" w:id="9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197. Департамент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Департамент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0"/>
    <w:bookmarkStart w:name="z1003" w:id="9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198. Арысское городское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Арысское городское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1"/>
    <w:bookmarkStart w:name="z1004" w:id="9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199. Байдибекское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Байдибекское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2"/>
    <w:bookmarkStart w:name="z1005" w:id="9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200. Казыгуртское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Казыгуртское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3"/>
    <w:bookmarkStart w:name="z1006" w:id="9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201. Махтааральское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Махтааральское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4"/>
    <w:bookmarkStart w:name="z1007" w:id="9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202. Отрарское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Отрарское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5"/>
    <w:bookmarkStart w:name="z1008" w:id="9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203. Ордабасинское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Ордабасинское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6"/>
    <w:bookmarkStart w:name="z1009" w:id="9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204. Сайрамское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Сайрамское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7"/>
    <w:bookmarkStart w:name="z1010" w:id="9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205. Сарыагашское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Сарыагашское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8"/>
    <w:bookmarkStart w:name="z1011" w:id="9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206. Сузакское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Сузакское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69"/>
    <w:bookmarkStart w:name="z1012" w:id="9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207. Толебийское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Толебийское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0"/>
    <w:bookmarkStart w:name="z1013" w:id="97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208. Тюлькубасское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Тюлькубасское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1"/>
    <w:bookmarkStart w:name="z1014" w:id="97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209. Шардаринское районное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Шардаринское районное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2"/>
    <w:bookmarkStart w:name="z1015" w:id="97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210. Управление по защите прав потребителей Абайского района города Шымкент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Абайского района города Шымкент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3"/>
    <w:bookmarkStart w:name="z1016" w:id="97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211. Управление по защите прав потребителей Аль-Фарабийского района города Шымкент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Аль-Фарабийского района города Шымкент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4"/>
    <w:bookmarkStart w:name="z1017" w:id="97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212. Управление по защите прав потребителей Енбекшинского района города Шымкент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Енбекшинского района города Шымкент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5"/>
    <w:bookmarkStart w:name="z1018" w:id="97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213. Управление по защите прав потребителей Каратауского района города Шымкент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Управление охраны общественного здоровья Каратауского района города Шымкент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6"/>
    <w:bookmarkStart w:name="z1019" w:id="97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214. Кентауское городское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Кентауское городское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7"/>
    <w:bookmarkStart w:name="z1020" w:id="97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215. Туркестанское городское Управление по защите прав потребителей Департамента по защите прав потребителей Южно-Казахстанской области Комитета по защите прав потребителей Министерства национальной экономики Республики Казахстан в Туркестанское городское Управление охраны общественного здоровья Департамента охраны общественного здоровья Южно-Казахстанской области Комитета охраны общественного здоровья Министерства здравоохранения Республики Казахстан.</w:t>
      </w:r>
    </w:p>
    <w:bookmarkEnd w:id="978"/>
    <w:bookmarkStart w:name="z1021" w:id="97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216. Департамент по защите прав потребителей города Алматы Комитета по защите прав потребителей Министерства национальной экономики Республики Казахстан в Департамент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79"/>
    <w:bookmarkStart w:name="z1022" w:id="98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217. Управление по защите прав потребителей Алатауского района города Алматы Департамента по защите прав потребителей города Алматы Комитета по защите прав потребителей Министерства национальной экономики Республики Казахстан в Управление охраны общественного здоровья Алатауского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80"/>
    <w:bookmarkStart w:name="z1023" w:id="98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218. Управление по защите прав потребителей Ауэзовского района города Алматы Департамента по защите прав потребителей города Алматы Комитета по защите прав потребителей Министерства национальной экономики Республики Казахстан в Управление охраны общественного здоровья Ауэзовского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81"/>
    <w:bookmarkStart w:name="z1024" w:id="98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219. Управление по защите прав потребителей Алмалинского района города Алматы Департамента по защите прав потребителей города Алматы Комитета по защите прав потребителей Министерства национальной экономики Республики Казахстан в Управление охраны общественного здоровья Алмалинского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82"/>
    <w:bookmarkStart w:name="z1025" w:id="98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220. Управление по защите прав потребителей Бостандыкского района города Алматы Департамента по защите прав потребителей города Алматы Комитета по защите прав потребителей Министерства национальной экономики Республики Казахстан в Управление охраны общественного здоровья Бостандыкского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83"/>
    <w:bookmarkStart w:name="z1026" w:id="98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221. Управление по защите прав потребителей Жетысуского района города Алматы Департамента по защите прав потребителей города Алматы Комитета по защите прав потребителей Министерства национальной экономики Республики Казахстан в Управление охраны общественного здоровья Жетысуского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84"/>
    <w:bookmarkStart w:name="z1027" w:id="98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222. Управление по защите прав потребителей Медеуского района города Алматы Департамента по защите прав потребителей города Алматы Комитета по защите прав потребителей Министерства национальной экономики Республики Казахстан в Управление охраны общественного здоровья Медеуского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85"/>
    <w:bookmarkStart w:name="z1028" w:id="98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223. Управление по защите прав потребителей Турксибского района города Алматы Департамента по защите прав потребителей города Алматы Комитета по защите прав потребителей Министерства национальной экономики Республики Казахстан в Управление охраны общественного здоровья Турксибского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86"/>
    <w:bookmarkStart w:name="z1029" w:id="98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224. Управление по защите прав потребителей Наурызбайского района города Алматы Департамента по защите прав потребителей города Алматы Комитета по защите прав потребителей Министерства национальной экономики Республики Казахстан в Управление охраны общественного здоровья Наурызбайского района города Алматы Департамента охраны общественного здоровья города Алматы Комитета охраны общественного здоровья Министерства здравоохранения Республики Казахстан.</w:t>
      </w:r>
    </w:p>
    <w:bookmarkEnd w:id="987"/>
    <w:bookmarkStart w:name="z1030" w:id="98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225. Департамент по защите прав потребителей города Астаны Комитета по защите прав потребителей Министерства национальной экономики Республики Казахстан в Департамент охраны общественного здоровья города Астаны Комитета охраны общественного здоровья Министерства здравоохранения Республики Казахстан.</w:t>
      </w:r>
    </w:p>
    <w:bookmarkEnd w:id="988"/>
    <w:bookmarkStart w:name="z1031" w:id="98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226. Управление по защите прав потребителей Алматинского района города Астаны Департамента по защите прав потребителей города Астаны Комитета по защите прав потребителей Министерства национальной экономики Республики Казахстан в Управление охраны общественного здоровья Алматинского района города Астаны Департамента охраны общественного здоровья города Астаны Комитета охраны общественного здоровья Министерства здравоохранения Республики Казахстан.</w:t>
      </w:r>
    </w:p>
    <w:bookmarkEnd w:id="989"/>
    <w:bookmarkStart w:name="z1032" w:id="99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227. Управление по защите прав потребителей Есильского района города Астаны Департамента по защите прав потребителей города Астаны Комитета по защите прав потребителей Министерства национальной экономики Республики Казахстан в Управление охраны общественного здоровья Есильского района города Астаны Департамента охраны общественного здоровья города Астаны Комитета охраны общественного здоровья Министерства здравоохранения Республики Казахстан.</w:t>
      </w:r>
    </w:p>
    <w:bookmarkEnd w:id="990"/>
    <w:bookmarkStart w:name="z1033" w:id="99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228. Управление по защите прав потребителей Сарыаркинского района города Астаны Департамента по защите прав потребителей города Астаны Комитета по защите прав потребителей Министерства национальной экономики Республики Казахстан в Управление охраны общественного здоровья Сарыаркинского района города Астаны Департамента охраны общественного здоровья города Астаны Комитета охраны общественного здоровья Министерства здравоохранения Республики Казахстан.</w:t>
      </w:r>
    </w:p>
    <w:bookmarkEnd w:id="991"/>
    <w:bookmarkStart w:name="z1034" w:id="99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229. Департамент по защите прав потребителей на транспорте Комитета по защите прав потребителей Министерства национальной экономики Республики Казахстан в Департамент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992"/>
    <w:bookmarkStart w:name="z1035" w:id="99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230. Актюбинское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Актюбинское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993"/>
    <w:bookmarkStart w:name="z1036" w:id="99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231. Алматинское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Алматинское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994"/>
    <w:bookmarkStart w:name="z1037" w:id="99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232. Атбасарское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Атбасарское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995"/>
    <w:bookmarkStart w:name="z1038" w:id="99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233. Атырауское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Атырауское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996"/>
    <w:bookmarkStart w:name="z1039" w:id="99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234. Жамбылское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Жамбылское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997"/>
    <w:bookmarkStart w:name="z1040" w:id="99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235. Жана-Аркинское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Жана-Аркинское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998"/>
    <w:bookmarkStart w:name="z1041" w:id="99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236. Защитинское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Защитинское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999"/>
    <w:bookmarkStart w:name="z1042" w:id="100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237. Карагандинское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Карагандинское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0"/>
    <w:bookmarkStart w:name="z1043" w:id="100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238. Кокшетауское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Кокшетауское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1"/>
    <w:bookmarkStart w:name="z1044" w:id="100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239. Костанайское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Костанайское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2"/>
    <w:bookmarkStart w:name="z1045" w:id="100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240. Кызылординское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Кызылординское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3"/>
    <w:bookmarkStart w:name="z1046" w:id="100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241. Мангистауское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Мангистауское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4"/>
    <w:bookmarkStart w:name="z1047" w:id="100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242. Павлодарское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Павлодарское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5"/>
    <w:bookmarkStart w:name="z1048" w:id="100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243. Семейское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Семейское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6"/>
    <w:bookmarkStart w:name="z1049" w:id="100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244. Уральское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Уральское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7"/>
    <w:bookmarkStart w:name="z1050" w:id="100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245. Шымкентское отделенческое Управление по защите прав потребителей на транспорте Департамента по защите прав потребителей на транспорте Комитета по защите прав потребителей Министерства национальной экономики Республики Казахстан в Шымкентское отделенческое Управление охраны общественного здоровья на транспорте Департамента охраны общественного здоровья на транспорте Комитета охраны общественного здоровья Министерства здравоохранения Республики Казахстан.</w:t>
      </w:r>
    </w:p>
    <w:bookmarkEnd w:id="1008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17 февраля 2017 года № 71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</w:t>
      </w:r>
      <w:r>
        <w:br/>
      </w:r>
      <w:r>
        <w:rPr>
          <w:rFonts w:ascii="Consolas"/>
          <w:b/>
          <w:i w:val="false"/>
          <w:color w:val="000000"/>
        </w:rPr>
        <w:t xml:space="preserve">переименовываемых государственных юридических лиц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 xml:space="preserve">
      Сноска. Перечень с изменениями, внесенными постановлением Правительства РК от 22.01.2018 </w:t>
      </w:r>
      <w:r>
        <w:rPr>
          <w:rFonts w:ascii="Consolas"/>
          <w:b w:val="false"/>
          <w:i w:val="false"/>
          <w:color w:val="ff0000"/>
          <w:sz w:val="20"/>
        </w:rPr>
        <w:t xml:space="preserve">№ 24 </w:t>
      </w:r>
      <w:r>
        <w:rPr>
          <w:rFonts w:ascii="Consolas"/>
          <w:b w:val="false"/>
          <w:i w:val="false"/>
          <w:color w:val="ff0000"/>
          <w:sz w:val="20"/>
        </w:rPr>
        <w:t xml:space="preserve">  </w:t>
      </w:r>
    </w:p>
    <w:bookmarkStart w:name="z1053" w:id="1009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1. Государственные предприятия</w:t>
      </w:r>
    </w:p>
    <w:bookmarkEnd w:id="1009"/>
    <w:bookmarkStart w:name="z1054" w:id="101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Республиканское государственное предприятие на праве хозяйственного ведения "Казахский научно-исследовательский институт онкологии и радиологии"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"Казахский научно-исследовательский институт онкологии и радиологии" Министерства здравоохранения Республики Казахстан.</w:t>
      </w:r>
    </w:p>
    <w:bookmarkEnd w:id="1010"/>
    <w:bookmarkStart w:name="z1055" w:id="101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Республиканское государственное предприятие на праве хозяйственного ведения "Научно-исследовательский институт кардиологии и внутренних болезней"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"Научно-исследовательский институт кардиологии и внутренних болезней" Министерства здравоохранения Республики Казахстан.</w:t>
      </w:r>
    </w:p>
    <w:bookmarkEnd w:id="1011"/>
    <w:bookmarkStart w:name="z1056" w:id="101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Республиканское государственное предприятие на праве хозяйственного ведения "Казахский национальный медицинский университет имени С.Д. Асфендиярова"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"Казахский национальный медицинский университет имени С.Д. Асфендиярова" Министерства здравоохранения Республики Казахстан.</w:t>
      </w:r>
    </w:p>
    <w:bookmarkEnd w:id="1012"/>
    <w:bookmarkStart w:name="z1057" w:id="101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Республиканское государственное предприятие на праве хозяйственного ведения "Карагандинский государственный медицинский университет"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"Карагандинский государственный медицинский университет" Министерства здравоохранения Республики Казахстан.</w:t>
      </w:r>
    </w:p>
    <w:bookmarkEnd w:id="1013"/>
    <w:bookmarkStart w:name="z1058" w:id="10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Республиканское государственное предприятие на праве хозяйственного ведения "Республиканский центр развития здравоохранения"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"Республиканский центр развития здравоохранения" Министерства здравоохранения Республики Казахстан.</w:t>
      </w:r>
    </w:p>
    <w:bookmarkEnd w:id="101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rPr>
          <w:rFonts w:ascii="Consolas"/>
          <w:b w:val="false"/>
          <w:i w:val="false"/>
          <w:color w:val="ff0000"/>
          <w:sz w:val="20"/>
        </w:rPr>
        <w:t xml:space="preserve">      </w:t>
      </w:r>
      <w:r>
        <w:rPr>
          <w:rFonts w:ascii="Consolas"/>
          <w:b w:val="false"/>
          <w:i w:val="false"/>
          <w:color w:val="ff0000"/>
          <w:sz w:val="20"/>
        </w:rPr>
        <w:t xml:space="preserve">6. Исключен постановлением Правительства РК от 22.01.2018 </w:t>
      </w:r>
      <w:r>
        <w:rPr>
          <w:rFonts w:ascii="Consolas"/>
          <w:b w:val="false"/>
          <w:i w:val="false"/>
          <w:color w:val="000000"/>
          <w:sz w:val="20"/>
        </w:rPr>
        <w:t xml:space="preserve">№ 24 </w:t>
      </w:r>
      <w:r>
        <w:rPr>
          <w:rFonts w:ascii="Consolas"/>
          <w:b w:val="false"/>
          <w:i w:val="false"/>
          <w:color w:val="ff0000"/>
          <w:sz w:val="20"/>
        </w:rPr>
        <w:t xml:space="preserve"> 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bookmarkStart w:name="z1060" w:id="101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Республиканское государственное предприятие на праве хозяйственного ведения "Научно-исследовательский кожно-венерологический институт"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"Научно-исследовательский кожно-венерологический институт" Министерства здравоохранения Республики Казахстан.</w:t>
      </w:r>
    </w:p>
    <w:bookmarkEnd w:id="1015"/>
    <w:bookmarkStart w:name="z1061" w:id="101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Республиканское государственное предприятие на праве хозяйственного ведения "Научный центр акушерства, гинекологии и перинатологии"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"Научный центр акушерства, гинекологии и перинатологии" Министерства здравоохранения Республики Казахстан.</w:t>
      </w:r>
    </w:p>
    <w:bookmarkEnd w:id="1016"/>
    <w:bookmarkStart w:name="z1062" w:id="101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Республиканское государственное предприятие на праве хозяйственного ведения "Государственный медицинский университет города Семей"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"Государственный медицинский университет города Семей" Министерства здравоохранения Республики Казахстан.</w:t>
      </w:r>
    </w:p>
    <w:bookmarkEnd w:id="1017"/>
    <w:bookmarkStart w:name="z1063" w:id="101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10. Республиканское государственное предприятие на праве хозяйственного ведения "Национальный центр экспертизы лекарственных средств, изделий медицинского назначения и медицинской техники"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"Национальный центр экспертизы лекарственных средств, изделий медицинского назначения и медицинской техники" Министерства здравоохранения Республики Казахстан.</w:t>
      </w:r>
    </w:p>
    <w:bookmarkEnd w:id="1018"/>
    <w:bookmarkStart w:name="z1064" w:id="101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11. Республиканское государственное предприятие на праве хозяйственного ведения "Научно-исследовательский институт травматологии и ортопедии"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"Научно-исследовательский институт травматологии и ортопедии" Министерства здравоохранения Республики Казахстан.</w:t>
      </w:r>
    </w:p>
    <w:bookmarkEnd w:id="1019"/>
    <w:bookmarkStart w:name="z1065" w:id="102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12. Республиканское государственное предприятие на праве хозяйственного ведения "Научно-производственный центр трансфузиологии"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"Научно-производственный центр трансфузиологии" Министерства здравоохранения Республики Казахстан.</w:t>
      </w:r>
    </w:p>
    <w:bookmarkEnd w:id="1020"/>
    <w:bookmarkStart w:name="z1066" w:id="102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13. Республиканское государственное предприятие на праве хозяйственного ведения "Республиканский Центр санитарной авиации"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"Республиканский Центр санитарной авиации" Министерства здравоохранения Республики Казахстан.</w:t>
      </w:r>
    </w:p>
    <w:bookmarkEnd w:id="1021"/>
    <w:bookmarkStart w:name="z1067" w:id="102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14. Республиканское государственное предприятие на праве хозяйственного ведения "Республиканский научно-практический центр психического здоровья"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"Республиканский научно-практический центр психического здоровья" Министерства здравоохранения Республики Казахстан.</w:t>
      </w:r>
    </w:p>
    <w:bookmarkEnd w:id="1022"/>
    <w:bookmarkStart w:name="z1068" w:id="102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15. Республиканское государственное предприятие на праве хозяйственного ведения "Республиканский центр электронного здравоохранения"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"Республиканский центр электронного здравоохранения" Министерства здравоохранения Республики Казахстан.</w:t>
      </w:r>
    </w:p>
    <w:bookmarkEnd w:id="1023"/>
    <w:bookmarkStart w:name="z1069" w:id="102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16. Республиканское государственное предприятие на праве хозяйственного ведения "Западно-Казахстанский государственный медицинский университет имени Марата Оспанова"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"Западно-Казахстанский государственный медицинский университет имени Марата Оспанова" Министерства здравоохранения Республики Казахстан.</w:t>
      </w:r>
    </w:p>
    <w:bookmarkEnd w:id="1024"/>
    <w:bookmarkStart w:name="z1070" w:id="102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17. Республиканское государственное предприятие на праве хозяйственного ведения "Республиканский центр по профилактике и борьбе со СПИД"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"Республиканский центр по профилактике и борьбе со СПИД" Министерства здравоохранения Республики Казахстан.</w:t>
      </w:r>
    </w:p>
    <w:bookmarkEnd w:id="1025"/>
    <w:bookmarkStart w:name="z1071" w:id="102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18. Республиканское государственное предприятие на праве хозяйственного ведения "Республиканский центр крови"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"Республиканский центр крови" Министерства здравоохранения Республики Казахстан.</w:t>
      </w:r>
    </w:p>
    <w:bookmarkEnd w:id="1026"/>
    <w:bookmarkStart w:name="z1072" w:id="102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19. Республиканское государственное предприятие на праве хозяйственного ведения "Республиканский клинический госпиталь для инвалидов Отечественной войны"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"Республиканский клинический госпиталь для инвалидов Отечественной войны" Министерства здравоохранения Республики Казахстан.</w:t>
      </w:r>
    </w:p>
    <w:bookmarkEnd w:id="1027"/>
    <w:bookmarkStart w:name="z1073" w:id="102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20. Республиканское государственное предприятие на праве хозяйственного ведения "Научный центр педиатрии и детской хирургии"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"Научный центр педиатрии и детской хирургии" Министерства здравоохранения Республики Казахстан.</w:t>
      </w:r>
    </w:p>
    <w:bookmarkEnd w:id="1028"/>
    <w:bookmarkStart w:name="z1074" w:id="102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21. Республиканское государственное предприятие на праве хозяйственного ведения "Национальный центр гигиены труда и профессиональных заболеваний"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"Национальный центр гигиены труда и профессиональных заболеваний" Министерства здравоохранения Республики Казахстан.</w:t>
      </w:r>
    </w:p>
    <w:bookmarkEnd w:id="1029"/>
    <w:bookmarkStart w:name="z1075" w:id="103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22. Республиканское государственное предприятие на праве хозяйственного ведения "Национальный научный центр фтизиопульмонологии Республики Казахстан"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"Национальный научный центр фтизиопульмонологии Республики Казахстан" Министерства здравоохранения Республики Казахстан.</w:t>
      </w:r>
    </w:p>
    <w:bookmarkEnd w:id="1030"/>
    <w:bookmarkStart w:name="z1076" w:id="103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23. Республиканское государственное предприятие на праве хозяйственного ведения "Центральный клинический госпиталь для инвалидов Отечественной войны"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"Центральный клинический госпиталь для инвалидов Отечественной войны" Министерства здравоохранения Республики Казахстан.</w:t>
      </w:r>
    </w:p>
    <w:bookmarkEnd w:id="1031"/>
    <w:bookmarkStart w:name="z1077" w:id="103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24. Республиканское государственное предприятие на праве хозяйственного ведения "Республиканский центр реабилитации "Бурабай" Министерства здравоохранения и социального развития Республики Казахстан в республиканское государственное предприятие на праве хозяйственного ведения "Республиканский центр реабилитации "Бурабай"" Министерства здравоохранения Республики Казахстан.</w:t>
      </w:r>
    </w:p>
    <w:bookmarkEnd w:id="1032"/>
    <w:bookmarkStart w:name="z1078" w:id="103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25. Республиканское государственное казенное предприятие "Научно-исследовательский институт радиационной медицины и экологии" Министерства здравоохранения и социального развития Республики Казахстан в республиканское государственное казенное предприятие "Научно-исследовательский институт радиационной медицины и экологии" Министерства здравоохранения Республики Казахстан.</w:t>
      </w:r>
    </w:p>
    <w:bookmarkEnd w:id="1033"/>
    <w:bookmarkStart w:name="z1079" w:id="103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26. Республиканское государственное казенное предприятие "Детский клинический санаторий "Алатау" Министерства здравоохранения и социального развития Республики Казахстан в республиканское государственное казенное предприятие "Детский клинический санаторий "Алатау" Министерства здравоохранения Республики Казахстан.</w:t>
      </w:r>
    </w:p>
    <w:bookmarkEnd w:id="1034"/>
    <w:bookmarkStart w:name="z1080" w:id="103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27. Республиканское государственное казенное предприятие "Республиканский детский реабилитационный центр "Балбулак" Министерства здравоохранения и социального развития Республики Казахстан в республиканское государственное казенное предприятие "Республиканский детский реабилитационный центр "Балбулак" Министерства здравоохранения Республики Казахстан.</w:t>
      </w:r>
    </w:p>
    <w:bookmarkEnd w:id="1035"/>
    <w:bookmarkStart w:name="z1081" w:id="103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Государственные учреждения</w:t>
      </w:r>
    </w:p>
    <w:bookmarkEnd w:id="1036"/>
    <w:bookmarkStart w:name="z1082" w:id="103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Государственное учреждение "Казахский республиканский лепрозорий" Министерства здравоохранения и социального развития Республики Казахстан в государственное учреждение "Казахский республиканский лепрозорий" Министерства здравоохранения Республики Казахстан.</w:t>
      </w:r>
    </w:p>
    <w:bookmarkEnd w:id="1037"/>
    <w:bookmarkStart w:name="z1083" w:id="103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Государственное учреждение "Республиканская психиатрическая больница специализированного типа с интенсивным наблюдением" Министерства здравоохранения и социального развития Республики Казахстан в государственное учреждение "Республиканская психиатрическая больница специализированного типа с интенсивным наблюдением" Министерства здравоохранения Республики Казахстан.</w:t>
      </w:r>
    </w:p>
    <w:bookmarkEnd w:id="1038"/>
    <w:bookmarkStart w:name="z1084" w:id="103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3. Государственное учреждение "Республиканский центр специального медицинского обеспечения" Министерства здравоохранения и социального развития Республики Казахстан в государственное учреждение "Республиканский центр специального медицинского обеспечения" Министерства здравоохранения Республики Казахстан. </w:t>
      </w:r>
    </w:p>
    <w:bookmarkEnd w:id="103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17 февраля 2017 года № 71</w:t>
            </w:r>
          </w:p>
        </w:tc>
      </w:tr>
    </w:tbl>
    <w:bookmarkStart w:name="z1086" w:id="1040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</w:t>
      </w:r>
      <w:r>
        <w:br/>
      </w:r>
      <w:r>
        <w:rPr>
          <w:rFonts w:ascii="Consolas"/>
          <w:b/>
          <w:i w:val="false"/>
          <w:color w:val="000000"/>
        </w:rPr>
        <w:t>переименовываемых государственных юридических лиц Комитета по защите прав потребителей Министерства национальной экономики Республики Казахстан</w:t>
      </w:r>
    </w:p>
    <w:bookmarkEnd w:id="1040"/>
    <w:bookmarkStart w:name="z1087" w:id="1041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1. Государственные предприятия</w:t>
      </w:r>
    </w:p>
    <w:bookmarkEnd w:id="1041"/>
    <w:bookmarkStart w:name="z1088" w:id="104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1. Республиканское государственное казенное предприятие "Научный центр гигиены и эпидемиологии имени Хамзы Жуматова" Комитета по защите прав потребителей Министерства национальной экономики Республики Казахстан в республиканское государственное казенное предприятие "Научный центр гигиены и эпидемиологии имени Хамзы Жуматова" Комитета охраны общественного здоровья Министерства здравоохранения Республики Казахстан.</w:t>
      </w:r>
    </w:p>
    <w:bookmarkEnd w:id="1042"/>
    <w:bookmarkStart w:name="z1089" w:id="104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Республиканское государственное предприятие на праве хозяйственного ведения "Казахский научный центр карантинных и зоонозных инфекций имени Масгута Айкимбаева" Комитета по защите прав потребителей Министерства национальной экономики Республики Казахстан в республиканское государственное предприятие на праве хозяйственного ведения "Казахский научный центр карантинных и зоонозных инфекций имени Масгута Айкимбаева" Комитета охраны общественного здоровья Министерства здравоохранения Республики Казахстан.</w:t>
      </w:r>
    </w:p>
    <w:bookmarkEnd w:id="1043"/>
    <w:bookmarkStart w:name="z1090" w:id="104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Республиканское государственное предприятие на праве хозяйственного ведения "Научно-практический центр санитарно-эпидемиологической экспертизы и мониторинга" Комитета по защите прав потребителей Министерства национальной экономики Республики Казахстан в республиканское государственное предприятие на праве хозяйственного ведения "Научно-практический центр санитарно-эпидемиологической экспертизы и мониторинга" Комитета охраны общественного здоровья Министерства здравоохранения Республики Казахстан.</w:t>
      </w:r>
    </w:p>
    <w:bookmarkEnd w:id="1044"/>
    <w:bookmarkStart w:name="z1091" w:id="104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Республиканское государственное предприятие на праве хозяйственного ведения "Национальный центр экспертизы" Комитета по защите прав потребителей Министерства национальной экономики Республики Казахстан в республиканское государственное предприятие на праве хозяйственного ведения "Национальный центр экспертизы" Комитета охраны общественного здоровья Министерства здравоохранения Республики Казахстан.</w:t>
      </w:r>
    </w:p>
    <w:bookmarkEnd w:id="1045"/>
    <w:bookmarkStart w:name="z1092" w:id="104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2. Государственные учреждения</w:t>
      </w:r>
    </w:p>
    <w:bookmarkEnd w:id="1046"/>
    <w:bookmarkStart w:name="z1093" w:id="104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1. Государственное учреждение </w:t>
      </w:r>
      <w:r>
        <w:rPr>
          <w:rFonts w:ascii="Consolas"/>
          <w:b/>
          <w:i w:val="false"/>
          <w:color w:val="000000"/>
          <w:sz w:val="20"/>
        </w:rPr>
        <w:t>"</w:t>
      </w:r>
      <w:r>
        <w:rPr>
          <w:rFonts w:ascii="Consolas"/>
          <w:b w:val="false"/>
          <w:i w:val="false"/>
          <w:color w:val="000000"/>
          <w:sz w:val="20"/>
        </w:rPr>
        <w:t>Араломорская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"Араломорская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47"/>
    <w:bookmarkStart w:name="z1094" w:id="104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2. Государственное учреждение "Актюбинская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"Актюбинская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48"/>
    <w:bookmarkStart w:name="z1095" w:id="104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3. Государственное учреждение "Атырауская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"Атырауская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49"/>
    <w:bookmarkStart w:name="z1096" w:id="105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4. Государственное учреждение "Жамбылская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"Жамбылская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50"/>
    <w:bookmarkStart w:name="z1097" w:id="105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5. Государственное учреждение "Кызылординская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"Кызылординская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51"/>
    <w:bookmarkStart w:name="z1098" w:id="105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6. Государственное учреждение "Мангистауская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"Мангистауская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52"/>
    <w:bookmarkStart w:name="z1099" w:id="105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7. Государственное учреждение "Уральская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"Уральская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53"/>
    <w:bookmarkStart w:name="z1100" w:id="105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8. Государственное учреждение "Талдыкорганская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"Талдыкорганская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54"/>
    <w:bookmarkStart w:name="z1101" w:id="105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 9. Государственное учреждение "Шымкентская противочумная станция" Комитета по защите прав потребителей Министерства национальной экономики Республики Казахстан в государственное учреждение "Шымкентская противочумная станция" Комитета охраны общественного здоровья Министерства здравоохранения Республики Казахстан.</w:t>
      </w:r>
    </w:p>
    <w:bookmarkEnd w:id="105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постановлению Правительства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17 февраля 2017 года № 71</w:t>
            </w:r>
          </w:p>
        </w:tc>
      </w:tr>
    </w:tbl>
    <w:bookmarkStart w:name="z1103" w:id="1056"/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утративших силу некоторых решений Правительства Республики Казахстан</w:t>
      </w:r>
    </w:p>
    <w:bookmarkEnd w:id="1056"/>
    <w:bookmarkStart w:name="z1104" w:id="105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1. </w:t>
      </w:r>
      <w:r>
        <w:rPr>
          <w:rFonts w:ascii="Consolas"/>
          <w:b w:val="false"/>
          <w:i w:val="false"/>
          <w:color w:val="000000"/>
          <w:sz w:val="20"/>
        </w:rPr>
        <w:t>Постановление</w:t>
      </w:r>
      <w:r>
        <w:rPr>
          <w:rFonts w:ascii="Consolas"/>
          <w:b w:val="false"/>
          <w:i w:val="false"/>
          <w:color w:val="000000"/>
          <w:sz w:val="20"/>
        </w:rPr>
        <w:t xml:space="preserve"> Правительства Республики Казахстан от 23 сентября 2014 года № 1005 "О некоторых вопросах Министерства здравоохранения и социального развития Республики Казахстан" (САПП Республики Казахстан, 2014 г., № 59-60, ст. 551).</w:t>
      </w:r>
    </w:p>
    <w:bookmarkEnd w:id="1057"/>
    <w:bookmarkStart w:name="z1105" w:id="105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2. </w:t>
      </w:r>
      <w:r>
        <w:rPr>
          <w:rFonts w:ascii="Consolas"/>
          <w:b w:val="false"/>
          <w:i w:val="false"/>
          <w:color w:val="000000"/>
          <w:sz w:val="20"/>
        </w:rPr>
        <w:t>Пункт 3</w:t>
      </w:r>
      <w:r>
        <w:rPr>
          <w:rFonts w:ascii="Consolas"/>
          <w:b w:val="false"/>
          <w:i w:val="false"/>
          <w:color w:val="000000"/>
          <w:sz w:val="20"/>
        </w:rPr>
        <w:t xml:space="preserve"> изменений и дополнений, которые вносятся в некоторые решения Правительства Республики Казахстан, утвержденных постановлением Правительства Республики Казахстан от 30 декабря 2014 года № 1403 "О некоторых вопросах судебной экспертизы" (САПП Республики Казахстан, 2014 г., № 83-84, ст. 724).</w:t>
      </w:r>
    </w:p>
    <w:bookmarkEnd w:id="1058"/>
    <w:bookmarkStart w:name="z1106" w:id="105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3. </w:t>
      </w:r>
      <w:r>
        <w:rPr>
          <w:rFonts w:ascii="Consolas"/>
          <w:b w:val="false"/>
          <w:i w:val="false"/>
          <w:color w:val="000000"/>
          <w:sz w:val="20"/>
        </w:rPr>
        <w:t>Пункт 4</w:t>
      </w:r>
      <w:r>
        <w:rPr>
          <w:rFonts w:ascii="Consolas"/>
          <w:b w:val="false"/>
          <w:i w:val="false"/>
          <w:color w:val="000000"/>
          <w:sz w:val="20"/>
        </w:rPr>
        <w:t xml:space="preserve"> изменений и дополнения, которые вносятся в некоторые решения Правительства Республики Казахстан, утвержденных постановлением Правительства Республики Казахстан от 26 января 2015 года № 18 "О внесении изменений и дополнения в некоторые решения Правительства Республики Казахстан" (САПП Республики Казахстан, 2015 г., № 2, ст. 9).</w:t>
      </w:r>
    </w:p>
    <w:bookmarkEnd w:id="1059"/>
    <w:bookmarkStart w:name="z1107" w:id="106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4. </w:t>
      </w:r>
      <w:r>
        <w:rPr>
          <w:rFonts w:ascii="Consolas"/>
          <w:b w:val="false"/>
          <w:i w:val="false"/>
          <w:color w:val="000000"/>
          <w:sz w:val="20"/>
        </w:rPr>
        <w:t>Подпункт 2)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4 постановления Правительства Республики Казахстан от 15 апреля 2015 года № 236 "О некоторых вопросах Министерства здравоохранения и социального развития Республики Казахстан" (САПП Республики Казахстан, 2015 г., № 22, ст. 129).</w:t>
      </w:r>
    </w:p>
    <w:bookmarkEnd w:id="1060"/>
    <w:bookmarkStart w:name="z1108" w:id="106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5. </w:t>
      </w:r>
      <w:r>
        <w:rPr>
          <w:rFonts w:ascii="Consolas"/>
          <w:b w:val="false"/>
          <w:i w:val="false"/>
          <w:color w:val="000000"/>
          <w:sz w:val="20"/>
        </w:rPr>
        <w:t>Пункт 7</w:t>
      </w:r>
      <w:r>
        <w:rPr>
          <w:rFonts w:ascii="Consolas"/>
          <w:b w:val="false"/>
          <w:i w:val="false"/>
          <w:color w:val="000000"/>
          <w:sz w:val="20"/>
        </w:rPr>
        <w:t xml:space="preserve"> изменений и дополнений, которые вносятся в некоторые решения Правительства Республики Казахстан, утвержденных постановлением Правительства Республики Казахстан от 9 июня 2015 года № 425 "О внесении изменений и дополнений в некоторые решения Правительства Республики Казахстан" (САПП Республики Казахстан, 2015 г., № 33, ст. 221).</w:t>
      </w:r>
    </w:p>
    <w:bookmarkEnd w:id="1061"/>
    <w:bookmarkStart w:name="z1109" w:id="106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6. </w:t>
      </w:r>
      <w:r>
        <w:rPr>
          <w:rFonts w:ascii="Consolas"/>
          <w:b w:val="false"/>
          <w:i w:val="false"/>
          <w:color w:val="000000"/>
          <w:sz w:val="20"/>
        </w:rPr>
        <w:t>Пункт 9</w:t>
      </w:r>
      <w:r>
        <w:rPr>
          <w:rFonts w:ascii="Consolas"/>
          <w:b w:val="false"/>
          <w:i w:val="false"/>
          <w:color w:val="000000"/>
          <w:sz w:val="20"/>
        </w:rPr>
        <w:t xml:space="preserve"> изменений и дополнений, которые вносятся в некоторые решения Правительства Республики Казахстан, утвержденных постановлением Правительства Республики Казахстан от 10 декабря 2015 года № 988 "О внесении изменений и дополнений в некоторые решения Правительства Республики Казахстан" (САПП Республики Казахстан, 2015 г., № 63-64, ст. 496).</w:t>
      </w:r>
    </w:p>
    <w:bookmarkEnd w:id="1062"/>
    <w:bookmarkStart w:name="z1110" w:id="106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7. </w:t>
      </w:r>
      <w:r>
        <w:rPr>
          <w:rFonts w:ascii="Consolas"/>
          <w:b w:val="false"/>
          <w:i w:val="false"/>
          <w:color w:val="000000"/>
          <w:sz w:val="20"/>
        </w:rPr>
        <w:t>Пункт 4</w:t>
      </w:r>
      <w:r>
        <w:rPr>
          <w:rFonts w:ascii="Consolas"/>
          <w:b w:val="false"/>
          <w:i w:val="false"/>
          <w:color w:val="000000"/>
          <w:sz w:val="20"/>
        </w:rPr>
        <w:t xml:space="preserve"> изменений и дополнений, которые вносятся в некоторые решения Правительства Республики Казахстан, утвержденных постановлением Правительства Республики Казахстан от 29 января 2016 года № 39 "О создании некоммерческого акционерного общества "Государственная корпорация "Правительство для граждан" (САПП Республики Казахстан, 2016 г., № 7, ст. 31).</w:t>
      </w:r>
    </w:p>
    <w:bookmarkEnd w:id="1063"/>
    <w:bookmarkStart w:name="z1111" w:id="1064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8. </w:t>
      </w:r>
      <w:r>
        <w:rPr>
          <w:rFonts w:ascii="Consolas"/>
          <w:b w:val="false"/>
          <w:i w:val="false"/>
          <w:color w:val="000000"/>
          <w:sz w:val="20"/>
        </w:rPr>
        <w:t>Постановление</w:t>
      </w:r>
      <w:r>
        <w:rPr>
          <w:rFonts w:ascii="Consolas"/>
          <w:b w:val="false"/>
          <w:i w:val="false"/>
          <w:color w:val="000000"/>
          <w:sz w:val="20"/>
        </w:rPr>
        <w:t xml:space="preserve"> Правительства Республики Казахстан от 8 июня 2016 года № 339 "О внесении изменений в постановление Правительства Республики Казахстан от 23 сентября 2014 года № 1005 "О некоторых вопросах Министерства здравоохранения и социального развития Республики Казахстан" (САПП Республики Казахстан, 2016 г., № 35, ст. 204).</w:t>
      </w:r>
    </w:p>
    <w:bookmarkEnd w:id="1064"/>
    <w:bookmarkStart w:name="z1112" w:id="1065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9. </w:t>
      </w:r>
      <w:r>
        <w:rPr>
          <w:rFonts w:ascii="Consolas"/>
          <w:b w:val="false"/>
          <w:i w:val="false"/>
          <w:color w:val="000000"/>
          <w:sz w:val="20"/>
        </w:rPr>
        <w:t>Пункт 3</w:t>
      </w:r>
      <w:r>
        <w:rPr>
          <w:rFonts w:ascii="Consolas"/>
          <w:b w:val="false"/>
          <w:i w:val="false"/>
          <w:color w:val="000000"/>
          <w:sz w:val="20"/>
        </w:rPr>
        <w:t xml:space="preserve"> дополнений, которые вносятся в некоторые решения Правительства Республики Казахстан, утвержденных постановлением Правительства Республики Казахстан от 1 июля 2016 года № 389 "О создании фонда социального медицинского страхования".</w:t>
      </w:r>
    </w:p>
    <w:bookmarkEnd w:id="1065"/>
    <w:bookmarkStart w:name="z1113" w:id="1066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10. </w:t>
      </w:r>
      <w:r>
        <w:rPr>
          <w:rFonts w:ascii="Consolas"/>
          <w:b w:val="false"/>
          <w:i w:val="false"/>
          <w:color w:val="000000"/>
          <w:sz w:val="20"/>
        </w:rPr>
        <w:t>Пункт 3</w:t>
      </w:r>
      <w:r>
        <w:rPr>
          <w:rFonts w:ascii="Consolas"/>
          <w:b w:val="false"/>
          <w:i w:val="false"/>
          <w:color w:val="000000"/>
          <w:sz w:val="20"/>
        </w:rPr>
        <w:t xml:space="preserve"> изменений, которые вносятся в некоторые решения Правительства Республики Казахстан, утвержденных постановлением Правительства Республики Казахстан от 1 июля 2016 года № 391 "О переименовании акционерного общества "Информационно-аналитический центр по проблемам занятости" (САПП Республики Казахстан, 2016 г., № 39, ст. 232).</w:t>
      </w:r>
    </w:p>
    <w:bookmarkEnd w:id="1066"/>
    <w:bookmarkStart w:name="z1114" w:id="1067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11. </w:t>
      </w:r>
      <w:r>
        <w:rPr>
          <w:rFonts w:ascii="Consolas"/>
          <w:b w:val="false"/>
          <w:i w:val="false"/>
          <w:color w:val="000000"/>
          <w:sz w:val="20"/>
        </w:rPr>
        <w:t>Пункт 3</w:t>
      </w:r>
      <w:r>
        <w:rPr>
          <w:rFonts w:ascii="Consolas"/>
          <w:b w:val="false"/>
          <w:i w:val="false"/>
          <w:color w:val="000000"/>
          <w:sz w:val="20"/>
        </w:rPr>
        <w:t xml:space="preserve"> изменений и дополнений, которые вносятся в некоторые решения Правительства Республики Казахстан, утвержденных постановлением Правительства Республики Казахстан от 9 ноября 2016 год № 681 "О реорганизации Республиканского государственного предприятия на праве хозяйственного ведения "Южно-Казахстанская государственная фармацевтическая академия" Министерства здравоохранения и социального развития Республики Казахстан" (САПП Республики Казахстан, 2016 г., № 57, ст. 363).</w:t>
      </w:r>
    </w:p>
    <w:bookmarkEnd w:id="1067"/>
    <w:bookmarkStart w:name="z1115" w:id="1068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12. </w:t>
      </w:r>
      <w:r>
        <w:rPr>
          <w:rFonts w:ascii="Consolas"/>
          <w:b w:val="false"/>
          <w:i w:val="false"/>
          <w:color w:val="000000"/>
          <w:sz w:val="20"/>
        </w:rPr>
        <w:t>Подпункт 2)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1 постановления Правительства Республики Казахстан от 18 ноября 2016 года № 706 "О внесении изменений и дополнения в некоторые решения Правительства Республики Казахстан" (САПП Республики Казахстан, 2016 г., № 59-60, ст. 376).</w:t>
      </w:r>
    </w:p>
    <w:bookmarkEnd w:id="1068"/>
    <w:bookmarkStart w:name="z1116" w:id="1069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13. </w:t>
      </w:r>
      <w:r>
        <w:rPr>
          <w:rFonts w:ascii="Consolas"/>
          <w:b w:val="false"/>
          <w:i w:val="false"/>
          <w:color w:val="000000"/>
          <w:sz w:val="20"/>
        </w:rPr>
        <w:t>Подпункт 2)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5 постановления Правительства Республики Казахстан от 28 декабря 2016 года № 880 "О реорганизации отдельных предприятий Министерства здравоохранения и социального развития Республики Казахстан".</w:t>
      </w:r>
    </w:p>
    <w:bookmarkEnd w:id="1069"/>
    <w:bookmarkStart w:name="z1117" w:id="107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 14. </w:t>
      </w:r>
      <w:r>
        <w:rPr>
          <w:rFonts w:ascii="Consolas"/>
          <w:b w:val="false"/>
          <w:i w:val="false"/>
          <w:color w:val="000000"/>
          <w:sz w:val="20"/>
        </w:rPr>
        <w:t>Подпункт 2)</w:t>
      </w:r>
      <w:r>
        <w:rPr>
          <w:rFonts w:ascii="Consolas"/>
          <w:b w:val="false"/>
          <w:i w:val="false"/>
          <w:color w:val="000000"/>
          <w:sz w:val="20"/>
        </w:rPr>
        <w:t xml:space="preserve"> пункта 5 постановления Правительства Республики Казахстан от 18 января 2017 года № 8 "О некоторых вопросах реорганизации республиканских государственных казенных предприятий, находящихся в ведении Министерства здравоохранения и социального развития Республики Казахстан".</w:t>
      </w:r>
    </w:p>
    <w:bookmarkEnd w:id="1070"/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